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A84A8" w14:textId="5AA5F239" w:rsidR="005430E7" w:rsidRPr="00DE3FE6" w:rsidRDefault="005430E7" w:rsidP="001F189E">
      <w:pPr>
        <w:numPr>
          <w:ilvl w:val="12"/>
          <w:numId w:val="0"/>
        </w:numPr>
        <w:tabs>
          <w:tab w:val="left" w:pos="720"/>
          <w:tab w:val="center" w:pos="4535"/>
          <w:tab w:val="right" w:pos="9071"/>
        </w:tabs>
        <w:jc w:val="center"/>
        <w:rPr>
          <w:rFonts w:ascii="Calibri" w:hAnsi="Calibri" w:cs="Calibri"/>
          <w:b/>
          <w:sz w:val="22"/>
          <w:szCs w:val="22"/>
        </w:rPr>
      </w:pPr>
    </w:p>
    <w:p w14:paraId="785559AC" w14:textId="01C7261B" w:rsidR="008E4BC7" w:rsidRPr="00D15BFD" w:rsidRDefault="008E4BC7" w:rsidP="008E4BC7">
      <w:pPr>
        <w:numPr>
          <w:ilvl w:val="12"/>
          <w:numId w:val="0"/>
        </w:numPr>
        <w:tabs>
          <w:tab w:val="center" w:pos="4535"/>
          <w:tab w:val="right" w:pos="9071"/>
        </w:tabs>
        <w:jc w:val="center"/>
        <w:rPr>
          <w:rFonts w:ascii="Calibri" w:hAnsi="Calibri" w:cs="Calibri"/>
          <w:b/>
          <w:bCs/>
          <w:i/>
          <w:iCs/>
          <w:smallCaps/>
          <w:kern w:val="144"/>
          <w:sz w:val="22"/>
          <w:szCs w:val="22"/>
        </w:rPr>
      </w:pPr>
      <w:r w:rsidRPr="00D15BFD">
        <w:rPr>
          <w:rFonts w:ascii="Calibri" w:hAnsi="Calibri" w:cs="Calibri"/>
          <w:b/>
          <w:sz w:val="22"/>
          <w:szCs w:val="22"/>
        </w:rPr>
        <w:t xml:space="preserve">UMOWA NR …./2026/ZP </w:t>
      </w:r>
      <w:r w:rsidRPr="00D15BFD">
        <w:rPr>
          <w:rFonts w:ascii="Calibri" w:hAnsi="Calibri" w:cs="Calibri"/>
          <w:b/>
          <w:i/>
          <w:sz w:val="22"/>
          <w:szCs w:val="22"/>
        </w:rPr>
        <w:t>(PROJEKT)</w:t>
      </w:r>
    </w:p>
    <w:p w14:paraId="7D5E00EF" w14:textId="77777777" w:rsidR="008E4BC7" w:rsidRPr="00D15BFD" w:rsidRDefault="008E4BC7" w:rsidP="008E4BC7">
      <w:pPr>
        <w:tabs>
          <w:tab w:val="left" w:pos="7673"/>
        </w:tabs>
        <w:jc w:val="both"/>
        <w:rPr>
          <w:rFonts w:ascii="Calibri" w:hAnsi="Calibri" w:cs="Calibri"/>
          <w:sz w:val="22"/>
          <w:szCs w:val="22"/>
          <w:lang w:eastAsia="en-US"/>
        </w:rPr>
      </w:pPr>
      <w:r w:rsidRPr="00D15BFD">
        <w:rPr>
          <w:rFonts w:ascii="Calibri" w:hAnsi="Calibri" w:cs="Calibri"/>
          <w:sz w:val="22"/>
          <w:szCs w:val="22"/>
          <w:lang w:eastAsia="en-US"/>
        </w:rPr>
        <w:tab/>
      </w:r>
    </w:p>
    <w:p w14:paraId="1A56CEEE" w14:textId="77777777" w:rsidR="008E4BC7" w:rsidRPr="00D15BFD" w:rsidRDefault="008E4BC7" w:rsidP="008E4BC7">
      <w:pPr>
        <w:jc w:val="center"/>
        <w:rPr>
          <w:rFonts w:ascii="Calibri" w:hAnsi="Calibri" w:cs="Calibri"/>
          <w:b/>
          <w:iCs/>
          <w:sz w:val="22"/>
          <w:szCs w:val="22"/>
        </w:rPr>
      </w:pPr>
      <w:r w:rsidRPr="00D15BFD">
        <w:rPr>
          <w:rFonts w:ascii="Calibri" w:hAnsi="Calibri" w:cs="Calibri"/>
          <w:b/>
          <w:iCs/>
          <w:sz w:val="22"/>
          <w:szCs w:val="22"/>
        </w:rPr>
        <w:t>Umowa podpisana elektronicznie.</w:t>
      </w:r>
    </w:p>
    <w:p w14:paraId="0F4D4EEA" w14:textId="77777777" w:rsidR="008E4BC7" w:rsidRPr="00D15BFD" w:rsidRDefault="008E4BC7" w:rsidP="008E4BC7">
      <w:pPr>
        <w:jc w:val="center"/>
        <w:rPr>
          <w:rFonts w:ascii="Calibri" w:hAnsi="Calibri" w:cs="Calibri"/>
          <w:b/>
          <w:iCs/>
          <w:sz w:val="22"/>
          <w:szCs w:val="22"/>
        </w:rPr>
      </w:pPr>
      <w:r w:rsidRPr="00D15BFD">
        <w:rPr>
          <w:rFonts w:ascii="Calibri" w:hAnsi="Calibri" w:cs="Calibri"/>
          <w:b/>
          <w:iCs/>
          <w:sz w:val="22"/>
          <w:szCs w:val="22"/>
        </w:rPr>
        <w:t>Datą zawarcia umowy jest dzień złożenia zgodnych oświadczeń woli stron.</w:t>
      </w:r>
    </w:p>
    <w:p w14:paraId="23D9214E" w14:textId="77777777" w:rsidR="008E4BC7" w:rsidRPr="00D15BFD" w:rsidRDefault="008E4BC7" w:rsidP="008E4BC7">
      <w:pPr>
        <w:jc w:val="both"/>
        <w:rPr>
          <w:rFonts w:ascii="Calibri" w:hAnsi="Calibri" w:cs="Calibri"/>
          <w:i/>
          <w:iCs/>
          <w:sz w:val="22"/>
          <w:szCs w:val="22"/>
          <w:lang w:eastAsia="en-US"/>
        </w:rPr>
      </w:pPr>
    </w:p>
    <w:p w14:paraId="5BDF6CF3" w14:textId="77777777" w:rsidR="008E4BC7" w:rsidRPr="00D15BFD" w:rsidRDefault="008E4BC7" w:rsidP="008E4BC7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15BFD">
        <w:rPr>
          <w:rFonts w:ascii="Calibri" w:hAnsi="Calibri" w:cs="Calibri"/>
          <w:b/>
          <w:sz w:val="22"/>
          <w:szCs w:val="22"/>
        </w:rPr>
        <w:t>PODPISY STRON</w:t>
      </w:r>
    </w:p>
    <w:p w14:paraId="25638849" w14:textId="77777777" w:rsidR="008E4BC7" w:rsidRPr="00D15BFD" w:rsidRDefault="008E4BC7" w:rsidP="008E4BC7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6702279" w14:textId="77777777" w:rsidR="008E4BC7" w:rsidRPr="00D15BFD" w:rsidRDefault="008E4BC7" w:rsidP="008E4BC7">
      <w:pPr>
        <w:pStyle w:val="Tekstpodstawowy2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D15BFD">
        <w:rPr>
          <w:rFonts w:ascii="Calibri" w:hAnsi="Calibri" w:cs="Calibri"/>
          <w:b/>
          <w:sz w:val="22"/>
          <w:szCs w:val="22"/>
        </w:rPr>
        <w:t>WYKONAWCA</w:t>
      </w:r>
      <w:r w:rsidRPr="00D15BFD">
        <w:rPr>
          <w:rFonts w:ascii="Calibri" w:hAnsi="Calibri" w:cs="Calibri"/>
          <w:b/>
          <w:sz w:val="22"/>
          <w:szCs w:val="22"/>
        </w:rPr>
        <w:tab/>
      </w:r>
      <w:r w:rsidRPr="00D15BFD">
        <w:rPr>
          <w:rFonts w:ascii="Calibri" w:hAnsi="Calibri" w:cs="Calibri"/>
          <w:b/>
          <w:sz w:val="22"/>
          <w:szCs w:val="22"/>
        </w:rPr>
        <w:tab/>
      </w:r>
      <w:r w:rsidRPr="00D15BFD">
        <w:rPr>
          <w:rFonts w:ascii="Calibri" w:hAnsi="Calibri" w:cs="Calibri"/>
          <w:b/>
          <w:sz w:val="22"/>
          <w:szCs w:val="22"/>
        </w:rPr>
        <w:tab/>
      </w:r>
      <w:r w:rsidRPr="00D15BFD">
        <w:rPr>
          <w:rFonts w:ascii="Calibri" w:hAnsi="Calibri" w:cs="Calibri"/>
          <w:b/>
          <w:sz w:val="22"/>
          <w:szCs w:val="22"/>
        </w:rPr>
        <w:tab/>
      </w:r>
      <w:r w:rsidRPr="00D15BFD">
        <w:rPr>
          <w:rFonts w:ascii="Calibri" w:hAnsi="Calibri" w:cs="Calibri"/>
          <w:b/>
          <w:sz w:val="22"/>
          <w:szCs w:val="22"/>
        </w:rPr>
        <w:tab/>
      </w:r>
      <w:r w:rsidRPr="00D15BFD">
        <w:rPr>
          <w:rFonts w:ascii="Calibri" w:hAnsi="Calibri" w:cs="Calibri"/>
          <w:b/>
          <w:sz w:val="22"/>
          <w:szCs w:val="22"/>
        </w:rPr>
        <w:tab/>
        <w:t>ZAMAWIAJĄCY</w:t>
      </w:r>
    </w:p>
    <w:p w14:paraId="37EFE950" w14:textId="77777777" w:rsidR="008E4BC7" w:rsidRDefault="008E4BC7" w:rsidP="001F189E">
      <w:pPr>
        <w:jc w:val="both"/>
        <w:rPr>
          <w:rFonts w:ascii="Calibri" w:hAnsi="Calibri" w:cs="Calibri"/>
          <w:i/>
          <w:iCs/>
          <w:sz w:val="22"/>
          <w:szCs w:val="22"/>
          <w:lang w:eastAsia="en-US"/>
        </w:rPr>
      </w:pPr>
    </w:p>
    <w:p w14:paraId="2BA32A22" w14:textId="77777777" w:rsidR="008E4BC7" w:rsidRDefault="008E4BC7" w:rsidP="001F189E">
      <w:pPr>
        <w:jc w:val="both"/>
        <w:rPr>
          <w:rFonts w:ascii="Calibri" w:hAnsi="Calibri" w:cs="Calibri"/>
          <w:i/>
          <w:iCs/>
          <w:sz w:val="22"/>
          <w:szCs w:val="22"/>
          <w:lang w:eastAsia="en-US"/>
        </w:rPr>
      </w:pPr>
    </w:p>
    <w:p w14:paraId="4B60BF6C" w14:textId="77777777" w:rsidR="008E4BC7" w:rsidRDefault="008E4BC7" w:rsidP="001F189E">
      <w:pPr>
        <w:jc w:val="both"/>
        <w:rPr>
          <w:rFonts w:ascii="Calibri" w:hAnsi="Calibri" w:cs="Calibri"/>
          <w:i/>
          <w:iCs/>
          <w:sz w:val="22"/>
          <w:szCs w:val="22"/>
          <w:lang w:eastAsia="en-US"/>
        </w:rPr>
      </w:pPr>
    </w:p>
    <w:p w14:paraId="60B64C9C" w14:textId="77777777" w:rsidR="008E4BC7" w:rsidRDefault="008E4BC7" w:rsidP="001F189E">
      <w:pPr>
        <w:jc w:val="both"/>
        <w:rPr>
          <w:rFonts w:ascii="Calibri" w:hAnsi="Calibri" w:cs="Calibri"/>
          <w:i/>
          <w:iCs/>
          <w:sz w:val="22"/>
          <w:szCs w:val="22"/>
          <w:lang w:eastAsia="en-US"/>
        </w:rPr>
      </w:pPr>
    </w:p>
    <w:p w14:paraId="34A50CC1" w14:textId="77777777" w:rsidR="008E4BC7" w:rsidRDefault="008E4BC7" w:rsidP="001F189E">
      <w:pPr>
        <w:jc w:val="both"/>
        <w:rPr>
          <w:rFonts w:ascii="Calibri" w:hAnsi="Calibri" w:cs="Calibri"/>
          <w:i/>
          <w:iCs/>
          <w:sz w:val="22"/>
          <w:szCs w:val="22"/>
          <w:lang w:eastAsia="en-US"/>
        </w:rPr>
      </w:pPr>
    </w:p>
    <w:p w14:paraId="0FC33157" w14:textId="77777777" w:rsidR="008E4BC7" w:rsidRDefault="008E4BC7" w:rsidP="001F189E">
      <w:pPr>
        <w:jc w:val="both"/>
        <w:rPr>
          <w:rFonts w:ascii="Calibri" w:hAnsi="Calibri" w:cs="Calibri"/>
          <w:i/>
          <w:iCs/>
          <w:sz w:val="22"/>
          <w:szCs w:val="22"/>
          <w:lang w:eastAsia="en-US"/>
        </w:rPr>
      </w:pPr>
    </w:p>
    <w:p w14:paraId="00342482" w14:textId="48C6DAC2" w:rsidR="00C74151" w:rsidRPr="00DE3FE6" w:rsidRDefault="00C74151" w:rsidP="001F189E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DE3FE6">
        <w:rPr>
          <w:rFonts w:ascii="Calibri" w:hAnsi="Calibri" w:cs="Calibri"/>
          <w:i/>
          <w:iCs/>
          <w:sz w:val="22"/>
          <w:szCs w:val="22"/>
          <w:lang w:eastAsia="en-US"/>
        </w:rPr>
        <w:t>pomiędzy</w:t>
      </w:r>
      <w:r w:rsidRPr="00DE3FE6">
        <w:rPr>
          <w:rFonts w:ascii="Calibri" w:hAnsi="Calibri" w:cs="Calibri"/>
          <w:sz w:val="22"/>
          <w:szCs w:val="22"/>
          <w:lang w:eastAsia="en-US"/>
        </w:rPr>
        <w:t>:</w:t>
      </w:r>
    </w:p>
    <w:p w14:paraId="6B693E81" w14:textId="77777777" w:rsidR="00C74151" w:rsidRPr="00DE3FE6" w:rsidRDefault="00C74151" w:rsidP="001F189E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480069D1" w14:textId="3421E062" w:rsidR="00C74151" w:rsidRPr="00DE3FE6" w:rsidRDefault="00C74151" w:rsidP="001F189E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sz w:val="22"/>
          <w:szCs w:val="22"/>
        </w:rPr>
      </w:pPr>
      <w:r w:rsidRPr="00DE3FE6">
        <w:rPr>
          <w:rFonts w:ascii="Calibri" w:hAnsi="Calibri" w:cs="Calibri"/>
          <w:b/>
          <w:iCs/>
          <w:sz w:val="22"/>
          <w:szCs w:val="22"/>
        </w:rPr>
        <w:t>Szpitalem Prask</w:t>
      </w:r>
      <w:r w:rsidRPr="008E4BC7">
        <w:rPr>
          <w:rFonts w:ascii="Calibri" w:hAnsi="Calibri" w:cs="Calibri"/>
          <w:b/>
          <w:iCs/>
          <w:sz w:val="22"/>
          <w:szCs w:val="22"/>
        </w:rPr>
        <w:t>im p.w. Przemienienia Pańskiego Sp. z o.o.</w:t>
      </w:r>
      <w:r w:rsidR="008E4BC7" w:rsidRPr="008E4BC7">
        <w:rPr>
          <w:rFonts w:ascii="Calibri" w:hAnsi="Calibri" w:cs="Calibri"/>
          <w:iCs/>
          <w:sz w:val="22"/>
          <w:szCs w:val="22"/>
        </w:rPr>
        <w:t xml:space="preserve"> </w:t>
      </w:r>
      <w:r w:rsidRPr="008E4BC7">
        <w:rPr>
          <w:rFonts w:ascii="Calibri" w:hAnsi="Calibri" w:cs="Calibri"/>
          <w:iCs/>
          <w:sz w:val="22"/>
          <w:szCs w:val="22"/>
        </w:rPr>
        <w:t xml:space="preserve">z siedzibą w Warszawie (03-401) przy Alei Solidarności 67, </w:t>
      </w:r>
      <w:r w:rsidR="00A86775" w:rsidRPr="008E4BC7">
        <w:rPr>
          <w:rFonts w:ascii="Calibri" w:hAnsi="Calibri" w:cs="Calibri"/>
          <w:kern w:val="2"/>
          <w:sz w:val="22"/>
          <w:szCs w:val="22"/>
          <w:lang w:eastAsia="ar-SA"/>
        </w:rPr>
        <w:t xml:space="preserve">wpisanym do Rejestru Przedsiębiorców Krajowego Rejestru Sądowego prowadzonego przez Sąd Rejonowy dla m. st. Warszawy w Warszawie, XIV Wydział Gospodarczy Krajowego Rejestru Sądowego pod </w:t>
      </w:r>
      <w:r w:rsidR="00A86775" w:rsidRPr="008E4BC7">
        <w:rPr>
          <w:rFonts w:ascii="Calibri" w:hAnsi="Calibri" w:cs="Calibri"/>
          <w:iCs/>
          <w:sz w:val="22"/>
          <w:szCs w:val="22"/>
        </w:rPr>
        <w:t>nr KRS 0000468274</w:t>
      </w:r>
      <w:r w:rsidR="008E4BC7" w:rsidRPr="008E4BC7">
        <w:rPr>
          <w:rFonts w:ascii="Calibri" w:hAnsi="Calibri" w:cs="Calibri"/>
          <w:iCs/>
          <w:sz w:val="22"/>
          <w:szCs w:val="22"/>
        </w:rPr>
        <w:t xml:space="preserve">; </w:t>
      </w:r>
      <w:r w:rsidRPr="008E4BC7">
        <w:rPr>
          <w:rFonts w:ascii="Calibri" w:hAnsi="Calibri" w:cs="Calibri"/>
          <w:iCs/>
          <w:sz w:val="22"/>
          <w:szCs w:val="22"/>
        </w:rPr>
        <w:t xml:space="preserve">NIP 113-286-66-88; REGON 012298823; kapitał zakładowy: </w:t>
      </w:r>
      <w:r w:rsidR="00313AE7" w:rsidRPr="008E4BC7">
        <w:rPr>
          <w:rFonts w:ascii="Calibri" w:hAnsi="Calibri" w:cs="Calibri"/>
          <w:iCs/>
          <w:sz w:val="22"/>
          <w:szCs w:val="22"/>
        </w:rPr>
        <w:t xml:space="preserve">25 682 000,00 </w:t>
      </w:r>
      <w:r w:rsidRPr="008E4BC7">
        <w:rPr>
          <w:rFonts w:ascii="Calibri" w:hAnsi="Calibri" w:cs="Calibri"/>
          <w:iCs/>
          <w:sz w:val="22"/>
          <w:szCs w:val="22"/>
        </w:rPr>
        <w:t xml:space="preserve">złotych, </w:t>
      </w:r>
    </w:p>
    <w:p w14:paraId="34724C42" w14:textId="77777777" w:rsidR="00C74151" w:rsidRPr="00DE3FE6" w:rsidRDefault="00C74151" w:rsidP="001F189E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1FE44463" w14:textId="77777777" w:rsidR="00C74151" w:rsidRPr="00DE3FE6" w:rsidRDefault="00C74151" w:rsidP="001F189E">
      <w:pPr>
        <w:jc w:val="both"/>
        <w:rPr>
          <w:rFonts w:ascii="Calibri" w:hAnsi="Calibri" w:cs="Calibri"/>
          <w:i/>
          <w:sz w:val="22"/>
          <w:szCs w:val="22"/>
        </w:rPr>
      </w:pPr>
      <w:r w:rsidRPr="00DE3FE6">
        <w:rPr>
          <w:rFonts w:ascii="Calibri" w:hAnsi="Calibri" w:cs="Calibri"/>
          <w:i/>
          <w:sz w:val="22"/>
          <w:szCs w:val="22"/>
        </w:rPr>
        <w:t>reprezentowanym przez:</w:t>
      </w:r>
    </w:p>
    <w:p w14:paraId="13205D96" w14:textId="6E21989A" w:rsidR="00C74151" w:rsidRPr="00DE3FE6" w:rsidRDefault="00C74151" w:rsidP="001F189E">
      <w:pPr>
        <w:numPr>
          <w:ilvl w:val="0"/>
          <w:numId w:val="2"/>
        </w:numPr>
        <w:suppressAutoHyphens/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DE3FE6">
        <w:rPr>
          <w:rFonts w:ascii="Calibri" w:hAnsi="Calibri" w:cs="Calibri"/>
          <w:b/>
          <w:sz w:val="22"/>
          <w:szCs w:val="22"/>
        </w:rPr>
        <w:t>Pana Andrzeja Golimonta – Prezesa Zarządu</w:t>
      </w:r>
    </w:p>
    <w:p w14:paraId="5BB3123E" w14:textId="19E84628" w:rsidR="00C74151" w:rsidRPr="00DE3FE6" w:rsidRDefault="00C74151" w:rsidP="001F189E">
      <w:pPr>
        <w:numPr>
          <w:ilvl w:val="0"/>
          <w:numId w:val="2"/>
        </w:numPr>
        <w:suppressAutoHyphens/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DE3FE6">
        <w:rPr>
          <w:rFonts w:ascii="Calibri" w:hAnsi="Calibri" w:cs="Calibri"/>
          <w:b/>
          <w:sz w:val="22"/>
          <w:szCs w:val="22"/>
        </w:rPr>
        <w:t>Panią Ewę Kacprzak-Szymańską – Członkini</w:t>
      </w:r>
      <w:r w:rsidR="009072F9" w:rsidRPr="00DE3FE6">
        <w:rPr>
          <w:rFonts w:ascii="Calibri" w:hAnsi="Calibri" w:cs="Calibri"/>
          <w:b/>
          <w:sz w:val="22"/>
          <w:szCs w:val="22"/>
        </w:rPr>
        <w:t>ę</w:t>
      </w:r>
      <w:r w:rsidRPr="00DE3FE6">
        <w:rPr>
          <w:rFonts w:ascii="Calibri" w:hAnsi="Calibri" w:cs="Calibri"/>
          <w:b/>
          <w:sz w:val="22"/>
          <w:szCs w:val="22"/>
        </w:rPr>
        <w:t xml:space="preserve"> Zarządu</w:t>
      </w:r>
    </w:p>
    <w:p w14:paraId="7FCFAAB0" w14:textId="77777777" w:rsidR="00C74151" w:rsidRPr="00DE3FE6" w:rsidRDefault="00C74151" w:rsidP="001F189E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CD41DCB" w14:textId="6A1C0E00" w:rsidR="00C74151" w:rsidRPr="00DE3FE6" w:rsidRDefault="00C74151" w:rsidP="001F189E">
      <w:pPr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DE3FE6">
        <w:rPr>
          <w:rFonts w:ascii="Calibri" w:hAnsi="Calibri" w:cs="Calibri"/>
          <w:sz w:val="22"/>
          <w:szCs w:val="22"/>
          <w:lang w:eastAsia="en-US"/>
        </w:rPr>
        <w:t xml:space="preserve">zwanym w dalszej części </w:t>
      </w:r>
      <w:r w:rsidRPr="00DE3FE6">
        <w:rPr>
          <w:rFonts w:ascii="Calibri" w:hAnsi="Calibri" w:cs="Calibri"/>
          <w:b/>
          <w:bCs/>
          <w:sz w:val="22"/>
          <w:szCs w:val="22"/>
          <w:lang w:eastAsia="en-US"/>
        </w:rPr>
        <w:t>„</w:t>
      </w:r>
      <w:r w:rsidRPr="00DE3FE6">
        <w:rPr>
          <w:rFonts w:ascii="Calibri" w:hAnsi="Calibri" w:cs="Calibri"/>
          <w:b/>
          <w:bCs/>
          <w:i/>
          <w:iCs/>
          <w:sz w:val="22"/>
          <w:szCs w:val="22"/>
          <w:lang w:eastAsia="en-US"/>
        </w:rPr>
        <w:t>Zamawiającym</w:t>
      </w:r>
      <w:r w:rsidRPr="00DE3FE6">
        <w:rPr>
          <w:rFonts w:ascii="Calibri" w:hAnsi="Calibri" w:cs="Calibri"/>
          <w:b/>
          <w:bCs/>
          <w:sz w:val="22"/>
          <w:szCs w:val="22"/>
          <w:lang w:eastAsia="en-US"/>
        </w:rPr>
        <w:t>”</w:t>
      </w:r>
    </w:p>
    <w:p w14:paraId="5087D853" w14:textId="77777777" w:rsidR="00C74151" w:rsidRPr="00DE3FE6" w:rsidRDefault="00C74151" w:rsidP="001F189E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682D15B" w14:textId="77777777" w:rsidR="00C74151" w:rsidRPr="00DE3FE6" w:rsidRDefault="00C74151" w:rsidP="001F189E">
      <w:pPr>
        <w:suppressAutoHyphens/>
        <w:jc w:val="both"/>
        <w:rPr>
          <w:rFonts w:ascii="Calibri" w:hAnsi="Calibri" w:cs="Calibri"/>
          <w:i/>
          <w:sz w:val="22"/>
          <w:szCs w:val="22"/>
        </w:rPr>
      </w:pPr>
      <w:r w:rsidRPr="00DE3FE6">
        <w:rPr>
          <w:rFonts w:ascii="Calibri" w:hAnsi="Calibri" w:cs="Calibri"/>
          <w:i/>
          <w:kern w:val="2"/>
          <w:sz w:val="22"/>
          <w:szCs w:val="22"/>
          <w:lang w:eastAsia="ar-SA"/>
        </w:rPr>
        <w:t>a</w:t>
      </w:r>
    </w:p>
    <w:p w14:paraId="63A6446E" w14:textId="77777777" w:rsidR="00C74151" w:rsidRPr="00DE3FE6" w:rsidRDefault="00C74151" w:rsidP="001F189E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7D17FADC" w14:textId="77777777" w:rsidR="00DD1BB4" w:rsidRPr="00DE3FE6" w:rsidRDefault="00DD1BB4" w:rsidP="001F189E">
      <w:pPr>
        <w:adjustRightInd w:val="0"/>
        <w:jc w:val="both"/>
        <w:rPr>
          <w:rFonts w:ascii="Calibri" w:eastAsiaTheme="minorHAnsi" w:hAnsi="Calibri" w:cs="Calibri"/>
          <w:sz w:val="22"/>
          <w:szCs w:val="22"/>
        </w:rPr>
      </w:pPr>
      <w:r w:rsidRPr="00DE3FE6">
        <w:rPr>
          <w:rFonts w:ascii="Calibri" w:eastAsiaTheme="minorHAnsi" w:hAnsi="Calibri" w:cs="Calibri"/>
          <w:sz w:val="22"/>
          <w:szCs w:val="22"/>
        </w:rPr>
        <w:t xml:space="preserve">…………………………………………..……. z siedzibą w ………………………., ul………………….., 00-000 …………….., wpisaną do rejestru przedsiębiorców Krajowego Rejestru Sądowego przez Sąd Rejonowy ………………….. w ………………………., ….. Wydział Gospodarczy Krajowego Rejestru Sądowego pod numerem ………………, NIP …………………, REGON ……………………, kapitał zakładowy ……………… zł, </w:t>
      </w:r>
    </w:p>
    <w:p w14:paraId="1BFFC807" w14:textId="77777777" w:rsidR="00DD1BB4" w:rsidRPr="00DE3FE6" w:rsidRDefault="00DD1BB4" w:rsidP="001F189E">
      <w:pPr>
        <w:adjustRightInd w:val="0"/>
        <w:jc w:val="both"/>
        <w:rPr>
          <w:rFonts w:ascii="Calibri" w:eastAsiaTheme="minorHAnsi" w:hAnsi="Calibri" w:cs="Calibri"/>
          <w:i/>
          <w:sz w:val="22"/>
          <w:szCs w:val="22"/>
        </w:rPr>
      </w:pPr>
      <w:r w:rsidRPr="00DE3FE6">
        <w:rPr>
          <w:rFonts w:ascii="Calibri" w:eastAsiaTheme="minorHAnsi" w:hAnsi="Calibri" w:cs="Calibri"/>
          <w:i/>
          <w:sz w:val="22"/>
          <w:szCs w:val="22"/>
        </w:rPr>
        <w:t>reprezentowaną przez:</w:t>
      </w:r>
    </w:p>
    <w:p w14:paraId="3EA982FE" w14:textId="77777777" w:rsidR="00DD1BB4" w:rsidRPr="00DE3FE6" w:rsidRDefault="00DD1BB4" w:rsidP="001F189E">
      <w:pPr>
        <w:adjustRightInd w:val="0"/>
        <w:jc w:val="both"/>
        <w:rPr>
          <w:rFonts w:ascii="Calibri" w:eastAsiaTheme="minorHAnsi" w:hAnsi="Calibri" w:cs="Calibri"/>
          <w:sz w:val="22"/>
          <w:szCs w:val="22"/>
        </w:rPr>
      </w:pPr>
      <w:r w:rsidRPr="00DE3FE6">
        <w:rPr>
          <w:rFonts w:ascii="Calibri" w:eastAsiaTheme="minorHAnsi" w:hAnsi="Calibri" w:cs="Calibri"/>
          <w:sz w:val="22"/>
          <w:szCs w:val="22"/>
        </w:rPr>
        <w:t>……………..…………………. – …………………………….</w:t>
      </w:r>
    </w:p>
    <w:p w14:paraId="08132AEF" w14:textId="77777777" w:rsidR="00DD1BB4" w:rsidRPr="00DE3FE6" w:rsidRDefault="00DD1BB4" w:rsidP="001F189E">
      <w:pPr>
        <w:adjustRightInd w:val="0"/>
        <w:jc w:val="both"/>
        <w:rPr>
          <w:rFonts w:ascii="Calibri" w:eastAsiaTheme="minorHAnsi" w:hAnsi="Calibri" w:cs="Calibri"/>
          <w:sz w:val="22"/>
          <w:szCs w:val="22"/>
        </w:rPr>
      </w:pPr>
      <w:r w:rsidRPr="00DE3FE6">
        <w:rPr>
          <w:rFonts w:ascii="Calibri" w:eastAsiaTheme="minorHAnsi" w:hAnsi="Calibri" w:cs="Calibri"/>
          <w:sz w:val="22"/>
          <w:szCs w:val="22"/>
        </w:rPr>
        <w:t>……………..…………………. – …………………………….</w:t>
      </w:r>
    </w:p>
    <w:p w14:paraId="6262D270" w14:textId="77777777" w:rsidR="00DD1BB4" w:rsidRPr="00DE3FE6" w:rsidRDefault="00DD1BB4" w:rsidP="001F189E">
      <w:pPr>
        <w:adjustRightInd w:val="0"/>
        <w:jc w:val="both"/>
        <w:rPr>
          <w:rFonts w:ascii="Calibri" w:eastAsiaTheme="minorHAnsi" w:hAnsi="Calibri" w:cs="Calibri"/>
          <w:sz w:val="22"/>
          <w:szCs w:val="22"/>
        </w:rPr>
      </w:pPr>
    </w:p>
    <w:p w14:paraId="042FF4B3" w14:textId="77777777" w:rsidR="00DD1BB4" w:rsidRPr="00DE3FE6" w:rsidRDefault="00DD1BB4" w:rsidP="001F189E">
      <w:pPr>
        <w:adjustRightInd w:val="0"/>
        <w:jc w:val="both"/>
        <w:rPr>
          <w:rFonts w:ascii="Calibri" w:eastAsiaTheme="minorHAnsi" w:hAnsi="Calibri" w:cs="Calibri"/>
          <w:i/>
          <w:sz w:val="22"/>
          <w:szCs w:val="22"/>
        </w:rPr>
      </w:pPr>
      <w:r w:rsidRPr="00DE3FE6">
        <w:rPr>
          <w:rFonts w:ascii="Calibri" w:eastAsiaTheme="minorHAnsi" w:hAnsi="Calibri" w:cs="Calibri"/>
          <w:i/>
          <w:sz w:val="22"/>
          <w:szCs w:val="22"/>
        </w:rPr>
        <w:t>(w przypadku przedsiębiorcy wpisanego do CEIDG)</w:t>
      </w:r>
    </w:p>
    <w:p w14:paraId="0461216D" w14:textId="77777777" w:rsidR="00DD1BB4" w:rsidRPr="00DE3FE6" w:rsidRDefault="00DD1BB4" w:rsidP="001F189E">
      <w:pPr>
        <w:jc w:val="both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DE3FE6">
        <w:rPr>
          <w:rFonts w:ascii="Calibri" w:eastAsiaTheme="minorHAnsi" w:hAnsi="Calibri" w:cs="Calibri"/>
          <w:sz w:val="22"/>
          <w:szCs w:val="22"/>
        </w:rPr>
        <w:t>……………………….., prowadzącym/ą działalność gospodarczą pod firmą „…………………………..” z siedzibą w ……………………… przy ul. ……………………, 00-000 …………………, NIP ………………, REGON ……………., wpisanym/ą do Centralnej Ewidencji i Informacji o Działalności Gospodarczej, z której zaświadczenie o wpisie stanowi załącznik nr …………… do Umowy</w:t>
      </w:r>
      <w:r w:rsidRPr="00DE3FE6">
        <w:rPr>
          <w:rFonts w:ascii="Calibri" w:hAnsi="Calibri" w:cs="Calibri"/>
          <w:b/>
          <w:color w:val="000000" w:themeColor="text1"/>
          <w:spacing w:val="-2"/>
          <w:sz w:val="22"/>
          <w:szCs w:val="22"/>
        </w:rPr>
        <w:t>,</w:t>
      </w:r>
    </w:p>
    <w:p w14:paraId="37BFE207" w14:textId="77777777" w:rsidR="00C74151" w:rsidRPr="00DE3FE6" w:rsidRDefault="00C74151" w:rsidP="001F189E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74EE6C1" w14:textId="77777777" w:rsidR="00C74151" w:rsidRPr="00DE3FE6" w:rsidRDefault="00C74151" w:rsidP="001F189E">
      <w:pPr>
        <w:jc w:val="both"/>
        <w:rPr>
          <w:rFonts w:ascii="Calibri" w:hAnsi="Calibri" w:cs="Calibri"/>
          <w:b/>
          <w:bCs/>
          <w:sz w:val="22"/>
          <w:szCs w:val="22"/>
          <w:lang w:eastAsia="en-US"/>
        </w:rPr>
      </w:pPr>
      <w:r w:rsidRPr="00DE3FE6">
        <w:rPr>
          <w:rFonts w:ascii="Calibri" w:hAnsi="Calibri" w:cs="Calibri"/>
          <w:sz w:val="22"/>
          <w:szCs w:val="22"/>
          <w:lang w:eastAsia="en-US"/>
        </w:rPr>
        <w:t xml:space="preserve">zwanym w dalszej części </w:t>
      </w:r>
      <w:r w:rsidRPr="00DE3FE6">
        <w:rPr>
          <w:rFonts w:ascii="Calibri" w:hAnsi="Calibri" w:cs="Calibri"/>
          <w:b/>
          <w:bCs/>
          <w:sz w:val="22"/>
          <w:szCs w:val="22"/>
          <w:lang w:eastAsia="en-US"/>
        </w:rPr>
        <w:t>„</w:t>
      </w:r>
      <w:r w:rsidRPr="00DE3FE6">
        <w:rPr>
          <w:rFonts w:ascii="Calibri" w:hAnsi="Calibri" w:cs="Calibri"/>
          <w:b/>
          <w:bCs/>
          <w:i/>
          <w:iCs/>
          <w:sz w:val="22"/>
          <w:szCs w:val="22"/>
          <w:lang w:eastAsia="en-US"/>
        </w:rPr>
        <w:t>Wykonawcą</w:t>
      </w:r>
      <w:r w:rsidRPr="00DE3FE6">
        <w:rPr>
          <w:rFonts w:ascii="Calibri" w:hAnsi="Calibri" w:cs="Calibri"/>
          <w:b/>
          <w:bCs/>
          <w:i/>
          <w:sz w:val="22"/>
          <w:szCs w:val="22"/>
          <w:lang w:eastAsia="en-US"/>
        </w:rPr>
        <w:t>”</w:t>
      </w:r>
      <w:r w:rsidRPr="00DE3FE6">
        <w:rPr>
          <w:rFonts w:ascii="Calibri" w:hAnsi="Calibri" w:cs="Calibri"/>
          <w:b/>
          <w:bCs/>
          <w:sz w:val="22"/>
          <w:szCs w:val="22"/>
          <w:lang w:eastAsia="en-US"/>
        </w:rPr>
        <w:t xml:space="preserve">, </w:t>
      </w:r>
      <w:r w:rsidRPr="00DE3FE6">
        <w:rPr>
          <w:rFonts w:ascii="Calibri" w:hAnsi="Calibri" w:cs="Calibri"/>
          <w:snapToGrid w:val="0"/>
          <w:sz w:val="22"/>
          <w:szCs w:val="22"/>
          <w:lang w:eastAsia="en-US"/>
        </w:rPr>
        <w:t xml:space="preserve">zaś wspólnie zwanych dalej </w:t>
      </w:r>
      <w:r w:rsidRPr="00DE3FE6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>„</w:t>
      </w:r>
      <w:r w:rsidRPr="00DE3FE6">
        <w:rPr>
          <w:rFonts w:ascii="Calibri" w:hAnsi="Calibri" w:cs="Calibri"/>
          <w:b/>
          <w:bCs/>
          <w:i/>
          <w:snapToGrid w:val="0"/>
          <w:sz w:val="22"/>
          <w:szCs w:val="22"/>
          <w:lang w:eastAsia="en-US"/>
        </w:rPr>
        <w:t>Stronami</w:t>
      </w:r>
      <w:r w:rsidRPr="00DE3FE6">
        <w:rPr>
          <w:rFonts w:ascii="Calibri" w:hAnsi="Calibri" w:cs="Calibri"/>
          <w:b/>
          <w:bCs/>
          <w:snapToGrid w:val="0"/>
          <w:sz w:val="22"/>
          <w:szCs w:val="22"/>
          <w:lang w:eastAsia="en-US"/>
        </w:rPr>
        <w:t>”</w:t>
      </w:r>
    </w:p>
    <w:p w14:paraId="3E2B4B9D" w14:textId="77777777" w:rsidR="005430E7" w:rsidRPr="00DE3FE6" w:rsidRDefault="005430E7" w:rsidP="001F189E">
      <w:pPr>
        <w:jc w:val="both"/>
        <w:rPr>
          <w:rFonts w:ascii="Calibri" w:hAnsi="Calibri" w:cs="Calibri"/>
          <w:sz w:val="22"/>
          <w:szCs w:val="22"/>
        </w:rPr>
      </w:pPr>
    </w:p>
    <w:p w14:paraId="09751E69" w14:textId="77777777" w:rsidR="00CE7B79" w:rsidRPr="00DE3FE6" w:rsidRDefault="00CE7B79" w:rsidP="00CE7B79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bookmarkStart w:id="0" w:name="_Hlk86232635"/>
    </w:p>
    <w:p w14:paraId="435B5482" w14:textId="485A9A27" w:rsidR="00CD186A" w:rsidRPr="00DE3FE6" w:rsidRDefault="00CE7B79" w:rsidP="00CE7B79">
      <w:pPr>
        <w:suppressAutoHyphens/>
        <w:jc w:val="both"/>
        <w:rPr>
          <w:rFonts w:ascii="Calibri" w:hAnsi="Calibri" w:cs="Calibri"/>
          <w:bCs/>
          <w:i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w wyniku rozstrzygniętego postępowania o udzielenie zamówienia publicznego prowadzonego w trybie przetargu nieograniczonego nr </w:t>
      </w:r>
      <w:r w:rsidR="008E4BC7" w:rsidRPr="008E4BC7">
        <w:rPr>
          <w:rFonts w:ascii="Calibri" w:hAnsi="Calibri" w:cs="Calibri"/>
          <w:b/>
          <w:sz w:val="22"/>
          <w:szCs w:val="22"/>
          <w:lang w:eastAsia="ar-SA"/>
        </w:rPr>
        <w:t>ZP.19.AM.2026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na </w:t>
      </w:r>
      <w:r w:rsidR="00F12003" w:rsidRPr="00DE3FE6">
        <w:rPr>
          <w:rFonts w:ascii="Calibri" w:hAnsi="Calibri" w:cs="Calibri"/>
          <w:b/>
          <w:bCs/>
          <w:i/>
          <w:sz w:val="22"/>
          <w:szCs w:val="22"/>
          <w:lang w:eastAsia="ar-SA"/>
        </w:rPr>
        <w:t xml:space="preserve">dostarczenie, montaż oraz uruchomienie </w:t>
      </w:r>
      <w:r w:rsidR="002C7A7D" w:rsidRPr="002C7A7D">
        <w:rPr>
          <w:rFonts w:ascii="Calibri" w:hAnsi="Calibri" w:cs="Calibri"/>
          <w:b/>
          <w:bCs/>
          <w:i/>
          <w:sz w:val="22"/>
          <w:szCs w:val="22"/>
          <w:lang w:eastAsia="ar-SA"/>
        </w:rPr>
        <w:t xml:space="preserve">sprzętu medycznego, aparatury medycznej na CBO, Ginekologię Onkologiczną oraz do Centralnej </w:t>
      </w:r>
      <w:r w:rsidR="002C7A7D" w:rsidRPr="002C7A7D">
        <w:rPr>
          <w:rFonts w:ascii="Calibri" w:hAnsi="Calibri" w:cs="Calibri"/>
          <w:b/>
          <w:bCs/>
          <w:i/>
          <w:sz w:val="22"/>
          <w:szCs w:val="22"/>
          <w:lang w:eastAsia="ar-SA"/>
        </w:rPr>
        <w:lastRenderedPageBreak/>
        <w:t>Sterylizatorni</w:t>
      </w:r>
      <w:r w:rsidR="006031D9" w:rsidRPr="00DE3FE6">
        <w:rPr>
          <w:rFonts w:ascii="Calibri" w:hAnsi="Calibri" w:cs="Calibri"/>
          <w:b/>
          <w:i/>
          <w:color w:val="000000"/>
          <w:sz w:val="22"/>
          <w:szCs w:val="22"/>
        </w:rPr>
        <w:t xml:space="preserve"> </w:t>
      </w:r>
      <w:r w:rsidR="00F12003" w:rsidRPr="00DE3FE6">
        <w:rPr>
          <w:rFonts w:ascii="Calibri" w:hAnsi="Calibri" w:cs="Calibri"/>
          <w:b/>
          <w:bCs/>
          <w:i/>
          <w:sz w:val="22"/>
          <w:szCs w:val="22"/>
          <w:lang w:eastAsia="ar-SA"/>
        </w:rPr>
        <w:t>do Szpitala Praskiego p.w. Przemienienia Pańskiego Sp. z o.o. w Warszawie</w:t>
      </w:r>
      <w:r w:rsidR="00280523" w:rsidRPr="00DE3FE6">
        <w:rPr>
          <w:rFonts w:ascii="Calibri" w:hAnsi="Calibri" w:cs="Calibri"/>
          <w:b/>
          <w:bCs/>
          <w:i/>
          <w:sz w:val="22"/>
          <w:szCs w:val="22"/>
          <w:lang w:eastAsia="ar-SA"/>
        </w:rPr>
        <w:t xml:space="preserve"> wraz z przeszkoleniem personelu Zamawiającego</w:t>
      </w:r>
      <w:r w:rsidR="00DD1BB4" w:rsidRPr="00DE3FE6">
        <w:rPr>
          <w:rFonts w:ascii="Calibri" w:hAnsi="Calibri" w:cs="Calibri"/>
          <w:bCs/>
          <w:i/>
          <w:sz w:val="22"/>
          <w:szCs w:val="22"/>
          <w:lang w:eastAsia="ar-SA"/>
        </w:rPr>
        <w:t xml:space="preserve"> </w:t>
      </w:r>
      <w:r w:rsidR="00DD1BB4" w:rsidRPr="00DE3FE6">
        <w:rPr>
          <w:rFonts w:ascii="Calibri" w:hAnsi="Calibri" w:cs="Calibri"/>
          <w:b/>
          <w:i/>
          <w:color w:val="000000" w:themeColor="text1"/>
          <w:sz w:val="22"/>
          <w:szCs w:val="22"/>
        </w:rPr>
        <w:t>w ramach Krajowego Planu Odbudowy i Zwiększania Odporności – komponentu D „Efektywność, dostępność i jakość systemu ochrony zdrowia”, inwestycji D1.1.1 Rozwój i modernizacja infrastruktury centrów opieki wysokospecjalistycznej i innych podmiotów leczniczych w ramach projektu pn.: „Poprawa dostępności i jakości opieki onkologicznej poprzez zakup wyrobów i urządzeń medycznych oraz modernizację infrastruktury Szpitala Praskiego pw. Przemienienia Pańskiego sp. z o.o.",</w:t>
      </w:r>
      <w:r w:rsidR="00F12003" w:rsidRPr="00DE3FE6">
        <w:rPr>
          <w:rFonts w:ascii="Calibri" w:hAnsi="Calibri" w:cs="Calibri"/>
          <w:bCs/>
          <w:i/>
          <w:color w:val="000000" w:themeColor="text1"/>
          <w:sz w:val="22"/>
          <w:szCs w:val="22"/>
          <w:lang w:eastAsia="ar-SA"/>
        </w:rPr>
        <w:t xml:space="preserve"> </w:t>
      </w:r>
      <w:r w:rsidR="00CD186A" w:rsidRPr="00DE3FE6">
        <w:rPr>
          <w:rFonts w:ascii="Calibri" w:hAnsi="Calibri" w:cs="Calibri"/>
          <w:color w:val="000000" w:themeColor="text1"/>
          <w:sz w:val="22"/>
          <w:szCs w:val="22"/>
          <w:lang w:eastAsia="ar-SA"/>
        </w:rPr>
        <w:t>została zawarta umowa o następującej treści:</w:t>
      </w:r>
      <w:bookmarkEnd w:id="0"/>
    </w:p>
    <w:p w14:paraId="17822EEB" w14:textId="4B2E7328" w:rsidR="007B279C" w:rsidRPr="00DE3FE6" w:rsidRDefault="007B279C" w:rsidP="001F189E">
      <w:pPr>
        <w:suppressAutoHyphens/>
        <w:rPr>
          <w:rFonts w:ascii="Calibri" w:hAnsi="Calibri" w:cs="Calibri"/>
          <w:b/>
          <w:sz w:val="22"/>
          <w:szCs w:val="22"/>
          <w:lang w:eastAsia="ar-SA"/>
        </w:rPr>
      </w:pPr>
    </w:p>
    <w:p w14:paraId="401464D2" w14:textId="75C12F57" w:rsidR="00AE6CE4" w:rsidRPr="00DE3FE6" w:rsidRDefault="00C74151" w:rsidP="001F189E">
      <w:pPr>
        <w:suppressAutoHyphens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>§ 1</w:t>
      </w:r>
    </w:p>
    <w:p w14:paraId="15082243" w14:textId="77777777" w:rsidR="009155B3" w:rsidRPr="00DE3FE6" w:rsidRDefault="009155B3" w:rsidP="00395A07">
      <w:pPr>
        <w:suppressAutoHyphens/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4BE96C2F" w14:textId="41635CE5" w:rsidR="00655E99" w:rsidRPr="00DE3FE6" w:rsidRDefault="00832D78" w:rsidP="00395A07">
      <w:pPr>
        <w:pStyle w:val="Akapitzlist"/>
        <w:numPr>
          <w:ilvl w:val="0"/>
          <w:numId w:val="23"/>
        </w:numPr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DE3FE6">
        <w:rPr>
          <w:rFonts w:ascii="Calibri" w:hAnsi="Calibri" w:cs="Calibri"/>
          <w:sz w:val="22"/>
          <w:szCs w:val="22"/>
        </w:rPr>
        <w:t xml:space="preserve">Przedmiotem umowy jest </w:t>
      </w:r>
      <w:r w:rsidR="00F12003" w:rsidRPr="00DE3FE6">
        <w:rPr>
          <w:rFonts w:ascii="Calibri" w:hAnsi="Calibri" w:cs="Calibri"/>
          <w:b/>
          <w:bCs/>
          <w:sz w:val="22"/>
          <w:szCs w:val="22"/>
          <w:lang w:eastAsia="ar-SA"/>
        </w:rPr>
        <w:t>dosta</w:t>
      </w:r>
      <w:r w:rsidR="00655E99" w:rsidRPr="00DE3FE6">
        <w:rPr>
          <w:rFonts w:ascii="Calibri" w:hAnsi="Calibri" w:cs="Calibri"/>
          <w:b/>
          <w:bCs/>
          <w:sz w:val="22"/>
          <w:szCs w:val="22"/>
          <w:lang w:eastAsia="ar-SA"/>
        </w:rPr>
        <w:t>wa</w:t>
      </w:r>
      <w:r w:rsidR="002C7A7D">
        <w:rPr>
          <w:rFonts w:ascii="Calibri" w:hAnsi="Calibri" w:cs="Calibri"/>
          <w:b/>
          <w:bCs/>
          <w:sz w:val="22"/>
          <w:szCs w:val="22"/>
          <w:lang w:eastAsia="ar-SA"/>
        </w:rPr>
        <w:t xml:space="preserve"> w zakresie części ……. - </w:t>
      </w:r>
      <w:r w:rsidR="00655E99" w:rsidRPr="00DE3FE6">
        <w:rPr>
          <w:rFonts w:ascii="Calibri" w:hAnsi="Calibri" w:cs="Calibri"/>
          <w:b/>
          <w:i/>
          <w:color w:val="000000"/>
          <w:sz w:val="22"/>
          <w:szCs w:val="22"/>
        </w:rPr>
        <w:t xml:space="preserve"> </w:t>
      </w:r>
      <w:r w:rsidR="003410ED" w:rsidRPr="00DE3FE6">
        <w:rPr>
          <w:rFonts w:ascii="Calibri" w:hAnsi="Calibri" w:cs="Calibri"/>
          <w:b/>
          <w:i/>
          <w:color w:val="000000"/>
          <w:sz w:val="22"/>
          <w:szCs w:val="22"/>
        </w:rPr>
        <w:t>……………………….</w:t>
      </w:r>
      <w:r w:rsidR="00655E99" w:rsidRPr="00DE3FE6">
        <w:rPr>
          <w:rFonts w:ascii="Calibri" w:hAnsi="Calibri" w:cs="Calibri"/>
          <w:b/>
          <w:kern w:val="2"/>
          <w:sz w:val="22"/>
          <w:szCs w:val="22"/>
          <w:lang w:eastAsia="ar-SA"/>
        </w:rPr>
        <w:t>(dalej jako: „</w:t>
      </w:r>
      <w:r w:rsidR="00655E99" w:rsidRPr="00DE3FE6">
        <w:rPr>
          <w:rFonts w:ascii="Calibri" w:hAnsi="Calibri" w:cs="Calibri"/>
          <w:b/>
          <w:sz w:val="22"/>
          <w:szCs w:val="22"/>
          <w:lang w:eastAsia="ar-SA"/>
        </w:rPr>
        <w:t>sprzęt”)</w:t>
      </w:r>
      <w:r w:rsidR="00655E99" w:rsidRPr="00DE3FE6"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 </w:t>
      </w:r>
      <w:r w:rsidR="00655E99" w:rsidRPr="00DE3FE6">
        <w:rPr>
          <w:rFonts w:ascii="Calibri" w:hAnsi="Calibri" w:cs="Calibri"/>
          <w:b/>
          <w:bCs/>
          <w:sz w:val="22"/>
          <w:szCs w:val="22"/>
          <w:lang w:eastAsia="ar-SA"/>
        </w:rPr>
        <w:t xml:space="preserve">do Szpitala Praskiego p.w. Przemienienia Pańskiego Sp. z o. o. w Warszawie wraz z </w:t>
      </w:r>
      <w:r w:rsidR="00F12003" w:rsidRPr="00DE3FE6">
        <w:rPr>
          <w:rFonts w:ascii="Calibri" w:hAnsi="Calibri" w:cs="Calibri"/>
          <w:b/>
          <w:bCs/>
          <w:sz w:val="22"/>
          <w:szCs w:val="22"/>
          <w:lang w:eastAsia="ar-SA"/>
        </w:rPr>
        <w:t>montaż</w:t>
      </w:r>
      <w:r w:rsidR="00655E99" w:rsidRPr="00DE3FE6">
        <w:rPr>
          <w:rFonts w:ascii="Calibri" w:hAnsi="Calibri" w:cs="Calibri"/>
          <w:b/>
          <w:bCs/>
          <w:sz w:val="22"/>
          <w:szCs w:val="22"/>
          <w:lang w:eastAsia="ar-SA"/>
        </w:rPr>
        <w:t>em</w:t>
      </w:r>
      <w:r w:rsidR="00F12003" w:rsidRPr="00DE3FE6">
        <w:rPr>
          <w:rFonts w:ascii="Calibri" w:hAnsi="Calibri" w:cs="Calibri"/>
          <w:b/>
          <w:bCs/>
          <w:sz w:val="22"/>
          <w:szCs w:val="22"/>
          <w:lang w:eastAsia="ar-SA"/>
        </w:rPr>
        <w:t xml:space="preserve"> oraz uruchomieni</w:t>
      </w:r>
      <w:r w:rsidR="00655E99" w:rsidRPr="00DE3FE6">
        <w:rPr>
          <w:rFonts w:ascii="Calibri" w:hAnsi="Calibri" w:cs="Calibri"/>
          <w:b/>
          <w:bCs/>
          <w:sz w:val="22"/>
          <w:szCs w:val="22"/>
          <w:lang w:eastAsia="ar-SA"/>
        </w:rPr>
        <w:t>em sprzętu oraz</w:t>
      </w:r>
      <w:r w:rsidR="00F12003" w:rsidRPr="00DE3FE6">
        <w:rPr>
          <w:rFonts w:ascii="Calibri" w:hAnsi="Calibri" w:cs="Calibri"/>
          <w:b/>
          <w:bCs/>
          <w:sz w:val="22"/>
          <w:szCs w:val="22"/>
          <w:lang w:eastAsia="ar-SA"/>
        </w:rPr>
        <w:t xml:space="preserve"> przeszkoleniem personelu Zamawiającego </w:t>
      </w:r>
      <w:r w:rsidR="00A86775" w:rsidRPr="00DE3FE6">
        <w:rPr>
          <w:rFonts w:ascii="Calibri" w:hAnsi="Calibri" w:cs="Calibri"/>
          <w:bCs/>
          <w:sz w:val="22"/>
          <w:szCs w:val="22"/>
          <w:lang w:eastAsia="ar-SA"/>
        </w:rPr>
        <w:t xml:space="preserve">w terminie i na zasadach określonych w niniejszej umowie, w tym </w:t>
      </w:r>
      <w:r w:rsidR="00A86775" w:rsidRPr="00DE3FE6">
        <w:rPr>
          <w:rFonts w:ascii="Calibri" w:hAnsi="Calibri" w:cs="Calibri"/>
          <w:kern w:val="2"/>
          <w:sz w:val="22"/>
          <w:szCs w:val="22"/>
          <w:lang w:eastAsia="ar-SA"/>
        </w:rPr>
        <w:t xml:space="preserve">zgodnie z OPZ i złożoną ofertą, stanowiącymi Załączniki nr 1 i 2 do Umowy. </w:t>
      </w:r>
    </w:p>
    <w:p w14:paraId="4D97294E" w14:textId="3DA3021E" w:rsidR="00655E99" w:rsidRPr="00DE3FE6" w:rsidRDefault="00655E99" w:rsidP="00395A07">
      <w:pPr>
        <w:pStyle w:val="Akapitzlist"/>
        <w:numPr>
          <w:ilvl w:val="0"/>
          <w:numId w:val="23"/>
        </w:numPr>
        <w:ind w:left="567" w:hanging="56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E3FE6">
        <w:rPr>
          <w:rFonts w:ascii="Calibri" w:hAnsi="Calibri" w:cs="Calibri"/>
          <w:color w:val="000000" w:themeColor="text1"/>
          <w:spacing w:val="-4"/>
          <w:sz w:val="22"/>
          <w:szCs w:val="22"/>
        </w:rPr>
        <w:t xml:space="preserve">Zamówienie realizowane jest </w:t>
      </w:r>
      <w:r w:rsidRPr="00DE3FE6">
        <w:rPr>
          <w:rFonts w:ascii="Calibri" w:hAnsi="Calibri" w:cs="Calibri"/>
          <w:sz w:val="22"/>
          <w:szCs w:val="22"/>
        </w:rPr>
        <w:t>w ramach Krajowego Planu Odbudowy i Zwiększania Odporności – komponentu D „Efektywność, dostępność i jakość systemu ochrony zdrowia”, inwestycji D1.1.1 Rozwój i modernizacja infrastruktury centrów opieki wysokospecjalistycznej i innych podmiotów leczniczych w ramach projektu pn.: „Poprawa dostępności i jakości opieki onkologicznej poprzez zakup wyrobów i urządzeń medycznych oraz modernizację infrastruktury Szpitala Praskiego pw. Przemienienia Pańskiego sp. z o.o.".</w:t>
      </w:r>
    </w:p>
    <w:p w14:paraId="6BF1B7D5" w14:textId="65F60225" w:rsidR="006D5B92" w:rsidRPr="00DE3FE6" w:rsidRDefault="00C74151" w:rsidP="001F189E">
      <w:pPr>
        <w:pStyle w:val="Akapitzlist"/>
        <w:numPr>
          <w:ilvl w:val="0"/>
          <w:numId w:val="23"/>
        </w:numPr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Wykonawca o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hAnsi="Calibri" w:cs="Calibri"/>
          <w:sz w:val="22"/>
          <w:szCs w:val="22"/>
          <w:lang w:eastAsia="ar-SA"/>
        </w:rPr>
        <w:t>wiadcza</w:t>
      </w:r>
      <w:r w:rsidR="00231ADA" w:rsidRPr="00DE3FE6">
        <w:rPr>
          <w:rFonts w:ascii="Calibri" w:hAnsi="Calibri" w:cs="Calibri"/>
          <w:sz w:val="22"/>
          <w:szCs w:val="22"/>
          <w:lang w:eastAsia="ar-SA"/>
        </w:rPr>
        <w:t>,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iż sprzęt określony w </w:t>
      </w:r>
      <w:r w:rsidR="00D82044" w:rsidRPr="00DE3FE6">
        <w:rPr>
          <w:rFonts w:ascii="Calibri" w:hAnsi="Calibri" w:cs="Calibri"/>
          <w:color w:val="000000" w:themeColor="text1"/>
          <w:sz w:val="22"/>
          <w:szCs w:val="22"/>
          <w:lang w:eastAsia="ar-SA"/>
        </w:rPr>
        <w:t>Z</w:t>
      </w:r>
      <w:r w:rsidRPr="00DE3FE6">
        <w:rPr>
          <w:rFonts w:ascii="Calibri" w:hAnsi="Calibri" w:cs="Calibri"/>
          <w:color w:val="000000" w:themeColor="text1"/>
          <w:sz w:val="22"/>
          <w:szCs w:val="22"/>
          <w:lang w:eastAsia="ar-SA"/>
        </w:rPr>
        <w:t>ał</w:t>
      </w:r>
      <w:r w:rsidRPr="00DE3FE6">
        <w:rPr>
          <w:rFonts w:ascii="Calibri" w:eastAsia="TimesNewRoman" w:hAnsi="Calibri" w:cs="Calibri"/>
          <w:color w:val="000000" w:themeColor="text1"/>
          <w:sz w:val="22"/>
          <w:szCs w:val="22"/>
          <w:lang w:eastAsia="ar-SA"/>
        </w:rPr>
        <w:t>ą</w:t>
      </w:r>
      <w:r w:rsidRPr="00DE3FE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czniku nr </w:t>
      </w:r>
      <w:r w:rsidR="00576708" w:rsidRPr="00DE3FE6">
        <w:rPr>
          <w:rFonts w:ascii="Calibri" w:hAnsi="Calibri" w:cs="Calibri"/>
          <w:color w:val="000000" w:themeColor="text1"/>
          <w:sz w:val="22"/>
          <w:szCs w:val="22"/>
          <w:lang w:eastAsia="ar-SA"/>
        </w:rPr>
        <w:t>2</w:t>
      </w:r>
      <w:r w:rsidRPr="00DE3FE6">
        <w:rPr>
          <w:rFonts w:ascii="Calibri" w:hAnsi="Calibri" w:cs="Calibri"/>
          <w:color w:val="000000" w:themeColor="text1"/>
          <w:sz w:val="22"/>
          <w:szCs w:val="22"/>
          <w:lang w:eastAsia="ar-SA"/>
        </w:rPr>
        <w:t xml:space="preserve"> do </w:t>
      </w:r>
      <w:r w:rsidR="00D82044" w:rsidRPr="00DE3FE6">
        <w:rPr>
          <w:rFonts w:ascii="Calibri" w:hAnsi="Calibri" w:cs="Calibri"/>
          <w:sz w:val="22"/>
          <w:szCs w:val="22"/>
          <w:lang w:eastAsia="ar-SA"/>
        </w:rPr>
        <w:t>U</w:t>
      </w:r>
      <w:r w:rsidRPr="00DE3FE6">
        <w:rPr>
          <w:rFonts w:ascii="Calibri" w:hAnsi="Calibri" w:cs="Calibri"/>
          <w:sz w:val="22"/>
          <w:szCs w:val="22"/>
          <w:lang w:eastAsia="ar-SA"/>
        </w:rPr>
        <w:t>mowy</w:t>
      </w: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jest produktem firmy </w:t>
      </w:r>
      <w:r w:rsidRPr="00DE3FE6">
        <w:rPr>
          <w:rFonts w:ascii="Calibri" w:hAnsi="Calibri" w:cs="Calibri"/>
          <w:b/>
          <w:sz w:val="22"/>
          <w:szCs w:val="22"/>
          <w:lang w:eastAsia="ar-SA"/>
        </w:rPr>
        <w:t>…………………………………………..</w:t>
      </w:r>
    </w:p>
    <w:p w14:paraId="009A84E8" w14:textId="401E479A" w:rsidR="006D5B92" w:rsidRPr="00DE3FE6" w:rsidRDefault="006D5B92" w:rsidP="001F189E">
      <w:pPr>
        <w:pStyle w:val="Akapitzlist"/>
        <w:numPr>
          <w:ilvl w:val="0"/>
          <w:numId w:val="23"/>
        </w:numPr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Wykonawca </w:t>
      </w:r>
      <w:r w:rsidRPr="00DE3FE6">
        <w:rPr>
          <w:rFonts w:ascii="Calibri" w:hAnsi="Calibri" w:cs="Calibri"/>
          <w:sz w:val="22"/>
          <w:szCs w:val="22"/>
        </w:rPr>
        <w:t>zapewnia, że sprzęt odpowiadać będzie parametrom i wymogom technicznym określonym w specyfikacji istotnych warunków zamówienia i ofercie oraz będzie gotow</w:t>
      </w:r>
      <w:r w:rsidR="00E60F8E" w:rsidRPr="00DE3FE6">
        <w:rPr>
          <w:rFonts w:ascii="Calibri" w:hAnsi="Calibri" w:cs="Calibri"/>
          <w:sz w:val="22"/>
          <w:szCs w:val="22"/>
        </w:rPr>
        <w:t>y</w:t>
      </w:r>
      <w:r w:rsidRPr="00DE3FE6">
        <w:rPr>
          <w:rFonts w:ascii="Calibri" w:hAnsi="Calibri" w:cs="Calibri"/>
          <w:sz w:val="22"/>
          <w:szCs w:val="22"/>
        </w:rPr>
        <w:t xml:space="preserve"> do podjęcia wszystkich funkcji zgodnie z przeznaczeniem i celem bez żadnych dodatkowych zakupów lub inwestycji</w:t>
      </w:r>
      <w:r w:rsidR="00655E99" w:rsidRPr="00DE3FE6">
        <w:rPr>
          <w:rFonts w:ascii="Calibri" w:hAnsi="Calibri" w:cs="Calibri"/>
          <w:sz w:val="22"/>
          <w:szCs w:val="22"/>
        </w:rPr>
        <w:t xml:space="preserve">, a także spełniał będzie wszystkie wymagania </w:t>
      </w:r>
      <w:r w:rsidR="00655E99" w:rsidRPr="00DE3FE6">
        <w:rPr>
          <w:rFonts w:ascii="Calibri" w:hAnsi="Calibri" w:cs="Calibri"/>
          <w:color w:val="000000" w:themeColor="text1"/>
          <w:sz w:val="22"/>
          <w:szCs w:val="22"/>
        </w:rPr>
        <w:t>wynikające z ustawy z dnia 7 kwietnia 2022 r. o wyrobach medycznych.</w:t>
      </w:r>
    </w:p>
    <w:p w14:paraId="01F74ED0" w14:textId="77777777" w:rsidR="006A25AE" w:rsidRPr="00DE3FE6" w:rsidRDefault="006A25AE" w:rsidP="001F189E">
      <w:pPr>
        <w:pStyle w:val="Akapitzlist"/>
        <w:numPr>
          <w:ilvl w:val="0"/>
          <w:numId w:val="23"/>
        </w:numPr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</w:rPr>
        <w:t>Zakres przedmiotu niniejszej umowy obejmuje, w szczególności:</w:t>
      </w:r>
    </w:p>
    <w:p w14:paraId="4DF77C86" w14:textId="3955F815" w:rsidR="0037160C" w:rsidRPr="00DE3FE6" w:rsidRDefault="00832D78" w:rsidP="001F189E">
      <w:pPr>
        <w:pStyle w:val="Akapitzlist"/>
        <w:numPr>
          <w:ilvl w:val="0"/>
          <w:numId w:val="29"/>
        </w:numPr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dostarczenie do siedziby Zamawiaj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ą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cego kompletnego sprzętu, zgodnie </w:t>
      </w:r>
      <w:r w:rsidR="00E2262D" w:rsidRPr="00DE3FE6">
        <w:rPr>
          <w:rFonts w:ascii="Calibri" w:hAnsi="Calibri" w:cs="Calibri"/>
          <w:sz w:val="22"/>
          <w:szCs w:val="22"/>
          <w:lang w:eastAsia="ar-SA"/>
        </w:rPr>
        <w:t xml:space="preserve">z OPZ oraz </w:t>
      </w:r>
      <w:r w:rsidRPr="00DE3FE6">
        <w:rPr>
          <w:rFonts w:ascii="Calibri" w:hAnsi="Calibri" w:cs="Calibri"/>
          <w:sz w:val="22"/>
          <w:szCs w:val="22"/>
          <w:lang w:eastAsia="ar-SA"/>
        </w:rPr>
        <w:t>ze złożoną ofertą;</w:t>
      </w:r>
    </w:p>
    <w:p w14:paraId="4BB47110" w14:textId="3C66C40B" w:rsidR="0037160C" w:rsidRPr="00DE3FE6" w:rsidRDefault="00C74151" w:rsidP="001F189E">
      <w:pPr>
        <w:pStyle w:val="Akapitzlist"/>
        <w:numPr>
          <w:ilvl w:val="0"/>
          <w:numId w:val="29"/>
        </w:numPr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dokonanie</w:t>
      </w:r>
      <w:r w:rsidR="00193ED3" w:rsidRPr="00DE3FE6">
        <w:rPr>
          <w:rFonts w:ascii="Calibri" w:hAnsi="Calibri" w:cs="Calibri"/>
          <w:sz w:val="22"/>
          <w:szCs w:val="22"/>
          <w:lang w:eastAsia="ar-SA"/>
        </w:rPr>
        <w:t xml:space="preserve"> uruchomienia </w:t>
      </w:r>
      <w:r w:rsidRPr="00DE3FE6">
        <w:rPr>
          <w:rFonts w:ascii="Calibri" w:hAnsi="Calibri" w:cs="Calibri"/>
          <w:sz w:val="22"/>
          <w:szCs w:val="22"/>
          <w:lang w:eastAsia="ar-SA"/>
        </w:rPr>
        <w:t>sprzętu w siedzibie Zamawiaj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ą</w:t>
      </w:r>
      <w:r w:rsidRPr="00DE3FE6">
        <w:rPr>
          <w:rFonts w:ascii="Calibri" w:hAnsi="Calibri" w:cs="Calibri"/>
          <w:sz w:val="22"/>
          <w:szCs w:val="22"/>
          <w:lang w:eastAsia="ar-SA"/>
        </w:rPr>
        <w:t>cego oraz przekazanie go do eksploatacji (użytkowania);</w:t>
      </w:r>
    </w:p>
    <w:p w14:paraId="646246F4" w14:textId="7AA1CCF9" w:rsidR="0037160C" w:rsidRPr="00DE3FE6" w:rsidRDefault="006A25AE" w:rsidP="001F189E">
      <w:pPr>
        <w:pStyle w:val="Akapitzlist"/>
        <w:numPr>
          <w:ilvl w:val="0"/>
          <w:numId w:val="29"/>
        </w:numPr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organizację </w:t>
      </w:r>
      <w:r w:rsidR="00C74151"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i </w:t>
      </w:r>
      <w:r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realizację </w:t>
      </w:r>
      <w:r w:rsidR="00C74151" w:rsidRPr="00DE3FE6">
        <w:rPr>
          <w:rFonts w:ascii="Calibri" w:eastAsia="Calibri" w:hAnsi="Calibri" w:cs="Calibri"/>
          <w:sz w:val="22"/>
          <w:szCs w:val="22"/>
          <w:lang w:eastAsia="ar-SA"/>
        </w:rPr>
        <w:t>na własny koszt dostaw</w:t>
      </w:r>
      <w:r w:rsidR="00A86775" w:rsidRPr="00DE3FE6">
        <w:rPr>
          <w:rFonts w:ascii="Calibri" w:eastAsia="Calibri" w:hAnsi="Calibri" w:cs="Calibri"/>
          <w:sz w:val="22"/>
          <w:szCs w:val="22"/>
          <w:lang w:eastAsia="ar-SA"/>
        </w:rPr>
        <w:t>y</w:t>
      </w:r>
      <w:r w:rsidR="00C74151"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 </w:t>
      </w:r>
      <w:r w:rsidR="009961AB"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sprzętu </w:t>
      </w:r>
      <w:r w:rsidR="00C74151"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i materiałów niezbędnych do realizacji przedmiotu umowy, składowania zgodnie </w:t>
      </w:r>
      <w:r w:rsidR="00222871"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z </w:t>
      </w:r>
      <w:r w:rsidR="00C74151" w:rsidRPr="00DE3FE6">
        <w:rPr>
          <w:rFonts w:ascii="Calibri" w:eastAsia="Calibri" w:hAnsi="Calibri" w:cs="Calibri"/>
          <w:sz w:val="22"/>
          <w:szCs w:val="22"/>
          <w:lang w:eastAsia="ar-SA"/>
        </w:rPr>
        <w:t>wymogami wynikającymi z prz</w:t>
      </w:r>
      <w:r w:rsidR="00C80ABA" w:rsidRPr="00DE3FE6">
        <w:rPr>
          <w:rFonts w:ascii="Calibri" w:eastAsia="Calibri" w:hAnsi="Calibri" w:cs="Calibri"/>
          <w:sz w:val="22"/>
          <w:szCs w:val="22"/>
          <w:lang w:eastAsia="ar-SA"/>
        </w:rPr>
        <w:t>episów dot. bhp i ochrony ppoż;</w:t>
      </w:r>
    </w:p>
    <w:p w14:paraId="2948FE2C" w14:textId="77777777" w:rsidR="0037160C" w:rsidRPr="00DE3FE6" w:rsidRDefault="00C74151" w:rsidP="001F189E">
      <w:pPr>
        <w:pStyle w:val="Akapitzlist"/>
        <w:numPr>
          <w:ilvl w:val="0"/>
          <w:numId w:val="29"/>
        </w:numPr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dokonanie kalibracji sprzętu</w:t>
      </w:r>
      <w:r w:rsidR="00222871" w:rsidRPr="00DE3FE6">
        <w:rPr>
          <w:rFonts w:ascii="Calibri" w:hAnsi="Calibri" w:cs="Calibri"/>
          <w:sz w:val="22"/>
          <w:szCs w:val="22"/>
          <w:lang w:eastAsia="ar-SA"/>
        </w:rPr>
        <w:t>;</w:t>
      </w:r>
    </w:p>
    <w:p w14:paraId="704B974D" w14:textId="77777777" w:rsidR="0037160C" w:rsidRPr="00DE3FE6" w:rsidRDefault="00C74151" w:rsidP="001F189E">
      <w:pPr>
        <w:pStyle w:val="Akapitzlist"/>
        <w:numPr>
          <w:ilvl w:val="0"/>
          <w:numId w:val="29"/>
        </w:numPr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przeprowadzenie testów akceptacyjnych pozwalających na użytkowanie dostarczonego sprzętu</w:t>
      </w:r>
      <w:r w:rsidR="00222871" w:rsidRPr="00DE3FE6">
        <w:rPr>
          <w:rFonts w:ascii="Calibri" w:hAnsi="Calibri" w:cs="Calibri"/>
          <w:sz w:val="22"/>
          <w:szCs w:val="22"/>
          <w:lang w:eastAsia="ar-SA"/>
        </w:rPr>
        <w:t>;</w:t>
      </w:r>
    </w:p>
    <w:p w14:paraId="1EF86374" w14:textId="77777777" w:rsidR="0037160C" w:rsidRPr="00DE3FE6" w:rsidRDefault="00C74151" w:rsidP="001F189E">
      <w:pPr>
        <w:pStyle w:val="Akapitzlist"/>
        <w:numPr>
          <w:ilvl w:val="0"/>
          <w:numId w:val="29"/>
        </w:numPr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dostarczenie dokumentu okre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hAnsi="Calibri" w:cs="Calibri"/>
          <w:sz w:val="22"/>
          <w:szCs w:val="22"/>
          <w:lang w:eastAsia="ar-SA"/>
        </w:rPr>
        <w:t>laj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ą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cego zasady 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hAnsi="Calibri" w:cs="Calibri"/>
          <w:sz w:val="22"/>
          <w:szCs w:val="22"/>
          <w:lang w:eastAsia="ar-SA"/>
        </w:rPr>
        <w:t>wiadczenia usług gwarancyjnych (zgodnie z warunkami zamówienia i złożoną ofertą)</w:t>
      </w:r>
      <w:r w:rsidR="00222871" w:rsidRPr="00DE3FE6">
        <w:rPr>
          <w:rFonts w:ascii="Calibri" w:hAnsi="Calibri" w:cs="Calibri"/>
          <w:sz w:val="22"/>
          <w:szCs w:val="22"/>
          <w:lang w:eastAsia="ar-SA"/>
        </w:rPr>
        <w:t>;</w:t>
      </w:r>
    </w:p>
    <w:p w14:paraId="3A0C23FF" w14:textId="301EA257" w:rsidR="0037160C" w:rsidRPr="00DE3FE6" w:rsidRDefault="00655E99" w:rsidP="001F189E">
      <w:pPr>
        <w:pStyle w:val="Akapitzlist"/>
        <w:numPr>
          <w:ilvl w:val="0"/>
          <w:numId w:val="29"/>
        </w:numPr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uruchomienie zamontowanego sprzętu i </w:t>
      </w:r>
      <w:r w:rsidR="00C74151" w:rsidRPr="00DE3FE6">
        <w:rPr>
          <w:rFonts w:ascii="Calibri" w:hAnsi="Calibri" w:cs="Calibri"/>
          <w:sz w:val="22"/>
          <w:szCs w:val="22"/>
          <w:lang w:eastAsia="ar-SA"/>
        </w:rPr>
        <w:t>przeprowadzenie szkolenia osób wskazanych przez Zamawiającego w zakresie oprogramowania, obsługi oraz racjonalnej eksploatacji;</w:t>
      </w:r>
    </w:p>
    <w:p w14:paraId="7ECDB2B8" w14:textId="77777777" w:rsidR="0037160C" w:rsidRPr="00DE3FE6" w:rsidRDefault="00C74151" w:rsidP="001F189E">
      <w:pPr>
        <w:pStyle w:val="Akapitzlist"/>
        <w:numPr>
          <w:ilvl w:val="0"/>
          <w:numId w:val="29"/>
        </w:numPr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dostarczenie dokumentu okre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hAnsi="Calibri" w:cs="Calibri"/>
          <w:sz w:val="22"/>
          <w:szCs w:val="22"/>
          <w:lang w:eastAsia="ar-SA"/>
        </w:rPr>
        <w:t>laj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ą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cego zasady 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hAnsi="Calibri" w:cs="Calibri"/>
          <w:sz w:val="22"/>
          <w:szCs w:val="22"/>
          <w:lang w:eastAsia="ar-SA"/>
        </w:rPr>
        <w:t>wiadczenia usług przez autoryzowany serwis w okresie pogwarancyjnym;</w:t>
      </w:r>
    </w:p>
    <w:p w14:paraId="344E28D1" w14:textId="77777777" w:rsidR="0037160C" w:rsidRPr="00DE3FE6" w:rsidRDefault="00C74151" w:rsidP="001F189E">
      <w:pPr>
        <w:pStyle w:val="Akapitzlist"/>
        <w:numPr>
          <w:ilvl w:val="0"/>
          <w:numId w:val="29"/>
        </w:numPr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dostarczenie instrukcji obsługi sprzętu w j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ę</w:t>
      </w:r>
      <w:r w:rsidRPr="00DE3FE6">
        <w:rPr>
          <w:rFonts w:ascii="Calibri" w:hAnsi="Calibri" w:cs="Calibri"/>
          <w:sz w:val="22"/>
          <w:szCs w:val="22"/>
          <w:lang w:eastAsia="ar-SA"/>
        </w:rPr>
        <w:t>zyku polskim;</w:t>
      </w:r>
    </w:p>
    <w:p w14:paraId="3580AA06" w14:textId="77777777" w:rsidR="00C74151" w:rsidRPr="00DE3FE6" w:rsidRDefault="00C74151" w:rsidP="001F189E">
      <w:pPr>
        <w:pStyle w:val="Akapitzlist"/>
        <w:numPr>
          <w:ilvl w:val="0"/>
          <w:numId w:val="29"/>
        </w:numPr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obowiązki zawarte w SWZ i ofercie przetargowej, nie wskazane w niniejszej umowie.</w:t>
      </w:r>
    </w:p>
    <w:p w14:paraId="240788B0" w14:textId="651A9DFC" w:rsidR="0037160C" w:rsidRPr="00DE3FE6" w:rsidRDefault="0037160C" w:rsidP="001F189E">
      <w:pPr>
        <w:pStyle w:val="Akapitzlist"/>
        <w:numPr>
          <w:ilvl w:val="0"/>
          <w:numId w:val="23"/>
        </w:numPr>
        <w:tabs>
          <w:tab w:val="left" w:pos="993"/>
        </w:tabs>
        <w:suppressAutoHyphens/>
        <w:autoSpaceDE w:val="0"/>
        <w:ind w:left="567" w:hanging="567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Do podstawowych obowiązków Wykonawcy należy także </w:t>
      </w:r>
      <w:r w:rsidR="006171FE" w:rsidRPr="00DE3FE6">
        <w:rPr>
          <w:rFonts w:ascii="Calibri" w:eastAsia="Calibri" w:hAnsi="Calibri" w:cs="Calibri"/>
          <w:sz w:val="22"/>
          <w:szCs w:val="22"/>
          <w:lang w:eastAsia="ar-SA"/>
        </w:rPr>
        <w:t>uzgodnienie z Zamawiającym terminu realizacji przedmiotu zamówienia.</w:t>
      </w:r>
    </w:p>
    <w:p w14:paraId="1BED2412" w14:textId="68767C32" w:rsidR="0037160C" w:rsidRPr="00DE3FE6" w:rsidRDefault="00C74151" w:rsidP="001F189E">
      <w:pPr>
        <w:pStyle w:val="Akapitzlist"/>
        <w:numPr>
          <w:ilvl w:val="0"/>
          <w:numId w:val="23"/>
        </w:numPr>
        <w:tabs>
          <w:tab w:val="left" w:pos="993"/>
        </w:tabs>
        <w:suppressAutoHyphens/>
        <w:autoSpaceDE w:val="0"/>
        <w:ind w:left="567" w:hanging="567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Wykonawca zobowiązuje się do wykonania ustalonego w niniejszej umowie przedmiotu zamówienia publicznego zgodnie z zasadami wiedzy technicznej oraz specyfikacjami </w:t>
      </w:r>
      <w:r w:rsidRPr="00DE3FE6">
        <w:rPr>
          <w:rFonts w:ascii="Calibri" w:eastAsia="Calibri" w:hAnsi="Calibri" w:cs="Calibri"/>
          <w:sz w:val="22"/>
          <w:szCs w:val="22"/>
          <w:lang w:eastAsia="ar-SA"/>
        </w:rPr>
        <w:lastRenderedPageBreak/>
        <w:t xml:space="preserve">technicznymi i oddania go Zamawiającemu w terminie i na zasadach ustalonych w niniejszej umowie oraz do usunięcia wszystkich wad występujących w tym przedmiocie, w okresie umownej odpowiedzialności za wady oraz w okresie rękojmi za wady fizyczne. </w:t>
      </w:r>
    </w:p>
    <w:p w14:paraId="738D8FBE" w14:textId="77777777" w:rsidR="0037160C" w:rsidRPr="00DE3FE6" w:rsidRDefault="00C74151" w:rsidP="001F189E">
      <w:pPr>
        <w:pStyle w:val="Akapitzlist"/>
        <w:numPr>
          <w:ilvl w:val="0"/>
          <w:numId w:val="23"/>
        </w:numPr>
        <w:tabs>
          <w:tab w:val="left" w:pos="993"/>
        </w:tabs>
        <w:suppressAutoHyphens/>
        <w:autoSpaceDE w:val="0"/>
        <w:ind w:left="567" w:hanging="567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Wykonawca zobowiązuje się wykonywać umowę z zachowaniem norm obowiązującego prawa, zgodnie z treścią i jej celem, przy dochowaniu najwyższej staranności oraz zgodnie z najlepszą praktyką i wiedzą zawodową.</w:t>
      </w:r>
    </w:p>
    <w:p w14:paraId="010574C3" w14:textId="21632D10" w:rsidR="00105631" w:rsidRPr="00DE3FE6" w:rsidRDefault="00C74151" w:rsidP="001F189E">
      <w:pPr>
        <w:pStyle w:val="Akapitzlist"/>
        <w:numPr>
          <w:ilvl w:val="0"/>
          <w:numId w:val="23"/>
        </w:numPr>
        <w:tabs>
          <w:tab w:val="left" w:pos="993"/>
        </w:tabs>
        <w:suppressAutoHyphens/>
        <w:autoSpaceDE w:val="0"/>
        <w:ind w:left="567" w:hanging="567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Wykonawca gwarantuje Zamawiającemu, że </w:t>
      </w:r>
      <w:r w:rsidR="008169E2" w:rsidRPr="00DE3FE6">
        <w:rPr>
          <w:rFonts w:ascii="Calibri" w:hAnsi="Calibri" w:cs="Calibri"/>
          <w:sz w:val="22"/>
          <w:szCs w:val="22"/>
          <w:lang w:eastAsia="ar-SA"/>
        </w:rPr>
        <w:t>przedmiot zamówienia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8169E2" w:rsidRPr="00DE3FE6">
        <w:rPr>
          <w:rFonts w:ascii="Calibri" w:hAnsi="Calibri" w:cs="Calibri"/>
          <w:sz w:val="22"/>
          <w:szCs w:val="22"/>
          <w:lang w:eastAsia="ar-SA"/>
        </w:rPr>
        <w:t>jest</w:t>
      </w:r>
      <w:r w:rsidR="001033CD" w:rsidRPr="00DE3FE6">
        <w:rPr>
          <w:rFonts w:ascii="Calibri" w:hAnsi="Calibri" w:cs="Calibri"/>
          <w:sz w:val="22"/>
          <w:szCs w:val="22"/>
          <w:lang w:eastAsia="ar-SA"/>
        </w:rPr>
        <w:t xml:space="preserve"> fabrycznie</w:t>
      </w:r>
      <w:r w:rsidR="008169E2" w:rsidRPr="00DE3FE6">
        <w:rPr>
          <w:rFonts w:ascii="Calibri" w:hAnsi="Calibri" w:cs="Calibri"/>
          <w:sz w:val="22"/>
          <w:szCs w:val="22"/>
          <w:lang w:eastAsia="ar-SA"/>
        </w:rPr>
        <w:t xml:space="preserve"> nowy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, </w:t>
      </w:r>
      <w:r w:rsidR="001033CD" w:rsidRPr="00DE3FE6">
        <w:rPr>
          <w:rFonts w:ascii="Calibri" w:hAnsi="Calibri" w:cs="Calibri"/>
          <w:sz w:val="22"/>
          <w:szCs w:val="22"/>
          <w:lang w:eastAsia="ar-SA"/>
        </w:rPr>
        <w:t xml:space="preserve">kompletny, </w:t>
      </w:r>
      <w:r w:rsidRPr="00DE3FE6">
        <w:rPr>
          <w:rFonts w:ascii="Calibri" w:hAnsi="Calibri" w:cs="Calibri"/>
          <w:sz w:val="22"/>
          <w:szCs w:val="22"/>
          <w:lang w:eastAsia="ar-SA"/>
        </w:rPr>
        <w:t>posiadają</w:t>
      </w:r>
      <w:r w:rsidR="008169E2" w:rsidRPr="00DE3FE6">
        <w:rPr>
          <w:rFonts w:ascii="Calibri" w:hAnsi="Calibri" w:cs="Calibri"/>
          <w:sz w:val="22"/>
          <w:szCs w:val="22"/>
          <w:lang w:eastAsia="ar-SA"/>
        </w:rPr>
        <w:t>cy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należytą jakość, </w:t>
      </w:r>
      <w:r w:rsidR="008169E2" w:rsidRPr="00DE3FE6">
        <w:rPr>
          <w:rFonts w:ascii="Calibri" w:hAnsi="Calibri" w:cs="Calibri"/>
          <w:sz w:val="22"/>
          <w:szCs w:val="22"/>
          <w:lang w:eastAsia="ar-SA"/>
        </w:rPr>
        <w:t>wolny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od jakichkolwiek wad fizycznych i prawnych, jak również od jakichkolwiek roszczeń osób trzecich.</w:t>
      </w:r>
    </w:p>
    <w:p w14:paraId="0BBE424F" w14:textId="22998799" w:rsidR="0037160C" w:rsidRPr="00DE3FE6" w:rsidRDefault="00C74151" w:rsidP="001F189E">
      <w:pPr>
        <w:pStyle w:val="Akapitzlist"/>
        <w:numPr>
          <w:ilvl w:val="0"/>
          <w:numId w:val="23"/>
        </w:numPr>
        <w:tabs>
          <w:tab w:val="left" w:pos="993"/>
        </w:tabs>
        <w:suppressAutoHyphens/>
        <w:autoSpaceDE w:val="0"/>
        <w:ind w:left="567" w:hanging="567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Wykonawca zapewnia, że dostarczany przedmiot zamówienia spełniać będzie wszelkie wymagania polskiego prawa, w tym w szczególności w zakresie jego jakości oraz dopuszczenia do obrotu</w:t>
      </w:r>
      <w:r w:rsidR="006D5B92" w:rsidRPr="00DE3FE6">
        <w:rPr>
          <w:rFonts w:ascii="Calibri" w:hAnsi="Calibri" w:cs="Calibri"/>
          <w:sz w:val="22"/>
          <w:szCs w:val="22"/>
          <w:lang w:eastAsia="ar-SA"/>
        </w:rPr>
        <w:t xml:space="preserve"> i użytkowania</w:t>
      </w:r>
      <w:r w:rsidRPr="00DE3FE6">
        <w:rPr>
          <w:rFonts w:ascii="Calibri" w:hAnsi="Calibri" w:cs="Calibri"/>
          <w:sz w:val="22"/>
          <w:szCs w:val="22"/>
          <w:lang w:eastAsia="ar-SA"/>
        </w:rPr>
        <w:t>.</w:t>
      </w:r>
    </w:p>
    <w:p w14:paraId="25C1D1B6" w14:textId="77777777" w:rsidR="0094346E" w:rsidRPr="00DE3FE6" w:rsidRDefault="0094346E" w:rsidP="0094346E">
      <w:pPr>
        <w:pStyle w:val="Akapitzlist"/>
        <w:numPr>
          <w:ilvl w:val="0"/>
          <w:numId w:val="23"/>
        </w:numPr>
        <w:tabs>
          <w:tab w:val="left" w:pos="993"/>
        </w:tabs>
        <w:suppressAutoHyphens/>
        <w:autoSpaceDE w:val="0"/>
        <w:ind w:left="567" w:hanging="567"/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ar-SA"/>
        </w:rPr>
      </w:pPr>
      <w:r w:rsidRPr="00DE3FE6">
        <w:rPr>
          <w:rFonts w:ascii="Calibri" w:hAnsi="Calibri" w:cs="Calibri"/>
          <w:color w:val="000000" w:themeColor="text1"/>
          <w:sz w:val="22"/>
          <w:szCs w:val="22"/>
        </w:rPr>
        <w:t xml:space="preserve">Wykonawca </w:t>
      </w:r>
      <w:r w:rsidRPr="00DE3FE6">
        <w:rPr>
          <w:rFonts w:ascii="Calibri" w:eastAsia="Calibri" w:hAnsi="Calibri" w:cs="Calibri"/>
          <w:color w:val="000000" w:themeColor="text1"/>
          <w:kern w:val="2"/>
          <w:sz w:val="22"/>
          <w:szCs w:val="22"/>
          <w:lang w:eastAsia="ar-SA"/>
        </w:rPr>
        <w:t>zapewni przeprowadzenie bezpłatnych przeglądów i aktualizacji oprogramowania (jeżeli wymagane) w okresie gwarancyjnym w miejscu zainstalowania sprzętu z częstotliwością co najmniej co 12 miesięcy.</w:t>
      </w:r>
    </w:p>
    <w:p w14:paraId="6D7EB214" w14:textId="7027606D" w:rsidR="00F23827" w:rsidRPr="00DE3FE6" w:rsidRDefault="00F23827" w:rsidP="001F189E">
      <w:pPr>
        <w:suppressAutoHyphens/>
        <w:autoSpaceDE w:val="0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3380A594" w14:textId="7417224D" w:rsidR="00C74151" w:rsidRPr="00DE3FE6" w:rsidRDefault="00C74151" w:rsidP="001F189E">
      <w:pPr>
        <w:suppressAutoHyphens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>§ 2</w:t>
      </w:r>
    </w:p>
    <w:p w14:paraId="368BEC7E" w14:textId="77777777" w:rsidR="009155B3" w:rsidRPr="00DE3FE6" w:rsidRDefault="009155B3" w:rsidP="001F189E">
      <w:pPr>
        <w:suppressAutoHyphens/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5FA4A452" w14:textId="77777777" w:rsidR="00543B69" w:rsidRPr="00DE3FE6" w:rsidRDefault="00543B69" w:rsidP="001F189E">
      <w:pPr>
        <w:numPr>
          <w:ilvl w:val="0"/>
          <w:numId w:val="12"/>
        </w:numPr>
        <w:tabs>
          <w:tab w:val="clear" w:pos="360"/>
          <w:tab w:val="num" w:pos="567"/>
        </w:tabs>
        <w:suppressAutoHyphens/>
        <w:autoSpaceDE w:val="0"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Do obowiązków Wykonawcy, należy w szczególności:</w:t>
      </w:r>
    </w:p>
    <w:p w14:paraId="4A40C63D" w14:textId="77777777" w:rsidR="00543B69" w:rsidRPr="00DE3FE6" w:rsidRDefault="00543B69" w:rsidP="001F189E">
      <w:pPr>
        <w:numPr>
          <w:ilvl w:val="0"/>
          <w:numId w:val="13"/>
        </w:numPr>
        <w:tabs>
          <w:tab w:val="clear" w:pos="360"/>
          <w:tab w:val="num" w:pos="0"/>
          <w:tab w:val="left" w:pos="1134"/>
        </w:tabs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dostarczanie niezbędnych dokumentów potwierdzających parametry techniczne oraz wymagane normy stosowanych materiałów i urządzeń w tym np. wyników oraz protokołów badań, sprawozdań i prób dotyczących realizowanego przedmiotu umowy; </w:t>
      </w:r>
    </w:p>
    <w:p w14:paraId="3201F3F1" w14:textId="77777777" w:rsidR="00543B69" w:rsidRPr="00DE3FE6" w:rsidRDefault="00543B69" w:rsidP="001F189E">
      <w:pPr>
        <w:numPr>
          <w:ilvl w:val="0"/>
          <w:numId w:val="13"/>
        </w:numPr>
        <w:tabs>
          <w:tab w:val="clear" w:pos="360"/>
          <w:tab w:val="num" w:pos="0"/>
          <w:tab w:val="left" w:pos="1134"/>
        </w:tabs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dbanie o porządek na terenie realizacji przedmiotu umowy oraz utrzymywanie terenu prac w należytym stanie i porządku oraz w stanie wolnym od przeszkód komunikacyjnych; </w:t>
      </w:r>
    </w:p>
    <w:p w14:paraId="0FF83FF7" w14:textId="77777777" w:rsidR="00543B69" w:rsidRPr="00DE3FE6" w:rsidRDefault="00543B69" w:rsidP="001F189E">
      <w:pPr>
        <w:numPr>
          <w:ilvl w:val="0"/>
          <w:numId w:val="13"/>
        </w:numPr>
        <w:tabs>
          <w:tab w:val="clear" w:pos="360"/>
          <w:tab w:val="num" w:pos="0"/>
          <w:tab w:val="left" w:pos="1134"/>
        </w:tabs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uporządkowanie terenu realizacji przedmiotu umowy po zakończeniu prac;</w:t>
      </w:r>
    </w:p>
    <w:p w14:paraId="41BAB149" w14:textId="77777777" w:rsidR="00543B69" w:rsidRPr="00DE3FE6" w:rsidRDefault="00543B69" w:rsidP="001F189E">
      <w:pPr>
        <w:numPr>
          <w:ilvl w:val="0"/>
          <w:numId w:val="13"/>
        </w:numPr>
        <w:tabs>
          <w:tab w:val="clear" w:pos="360"/>
          <w:tab w:val="num" w:pos="0"/>
          <w:tab w:val="left" w:pos="1134"/>
        </w:tabs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przestrzeganie zasad BHP i PPOŻ.</w:t>
      </w:r>
    </w:p>
    <w:p w14:paraId="32300D18" w14:textId="188AFB17" w:rsidR="00543B69" w:rsidRPr="00DE3FE6" w:rsidRDefault="00543B69" w:rsidP="001F189E">
      <w:pPr>
        <w:pStyle w:val="Akapitzlist"/>
        <w:numPr>
          <w:ilvl w:val="0"/>
          <w:numId w:val="12"/>
        </w:numPr>
        <w:tabs>
          <w:tab w:val="clear" w:pos="360"/>
          <w:tab w:val="num" w:pos="567"/>
          <w:tab w:val="left" w:pos="1134"/>
        </w:tabs>
        <w:suppressAutoHyphens/>
        <w:autoSpaceDE w:val="0"/>
        <w:ind w:left="567" w:hanging="567"/>
        <w:jc w:val="both"/>
        <w:rPr>
          <w:rFonts w:ascii="Calibri" w:hAnsi="Calibri" w:cs="Calibri"/>
          <w:spacing w:val="-1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Wykonawca oświadcza, że ponosi </w:t>
      </w:r>
      <w:r w:rsidRPr="00DE3FE6">
        <w:rPr>
          <w:rFonts w:ascii="Calibri" w:hAnsi="Calibri" w:cs="Calibri"/>
          <w:spacing w:val="-1"/>
          <w:sz w:val="22"/>
          <w:szCs w:val="22"/>
          <w:lang w:eastAsia="ar-SA"/>
        </w:rPr>
        <w:t xml:space="preserve">odpowiedzialność za wszelkie szkody będące następstwem niewykonania lub nienależytego wykonania przedmiotu umowy, które to szkody Wykonawca zobowiązuje się </w:t>
      </w:r>
      <w:r w:rsidRPr="00DE3FE6">
        <w:rPr>
          <w:rFonts w:ascii="Calibri" w:hAnsi="Calibri" w:cs="Calibri"/>
          <w:sz w:val="22"/>
          <w:szCs w:val="22"/>
          <w:lang w:eastAsia="ar-SA"/>
        </w:rPr>
        <w:t>pokryć w wysokości i na zasadach określonych w Kodeksie cywilnym.</w:t>
      </w:r>
    </w:p>
    <w:p w14:paraId="6A24FC80" w14:textId="77777777" w:rsidR="00AE6CE4" w:rsidRPr="00DE3FE6" w:rsidRDefault="00AE6CE4" w:rsidP="00395A07">
      <w:pPr>
        <w:pStyle w:val="Akapitzlist"/>
        <w:numPr>
          <w:ilvl w:val="0"/>
          <w:numId w:val="12"/>
        </w:numPr>
        <w:tabs>
          <w:tab w:val="clear" w:pos="360"/>
          <w:tab w:val="num" w:pos="567"/>
          <w:tab w:val="left" w:pos="1134"/>
        </w:tabs>
        <w:suppressAutoHyphens/>
        <w:autoSpaceDE w:val="0"/>
        <w:ind w:left="567" w:hanging="567"/>
        <w:jc w:val="both"/>
        <w:rPr>
          <w:rFonts w:ascii="Calibri" w:hAnsi="Calibri" w:cs="Calibri"/>
          <w:spacing w:val="-1"/>
          <w:sz w:val="22"/>
          <w:szCs w:val="22"/>
          <w:lang w:eastAsia="ar-SA"/>
        </w:rPr>
      </w:pPr>
      <w:r w:rsidRPr="00DE3FE6">
        <w:rPr>
          <w:rFonts w:ascii="Calibri" w:hAnsi="Calibri" w:cs="Calibri"/>
          <w:color w:val="000000"/>
          <w:sz w:val="22"/>
          <w:szCs w:val="22"/>
          <w:lang w:eastAsia="en-US"/>
        </w:rPr>
        <w:t xml:space="preserve">Wykonawca zobowiązany jest do umożliwienia przedstawicielom Zamawiającego </w:t>
      </w:r>
      <w:r w:rsidRPr="00DE3FE6"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>przeprowadzenia</w:t>
      </w:r>
      <w:r w:rsidRPr="00DE3FE6">
        <w:rPr>
          <w:rFonts w:ascii="Calibri" w:hAnsi="Calibri" w:cs="Calibri"/>
          <w:color w:val="000000"/>
          <w:spacing w:val="-10"/>
          <w:sz w:val="22"/>
          <w:szCs w:val="22"/>
          <w:lang w:eastAsia="en-US"/>
        </w:rPr>
        <w:t xml:space="preserve"> </w:t>
      </w:r>
      <w:r w:rsidRPr="00DE3FE6"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>kontroli</w:t>
      </w:r>
      <w:r w:rsidRPr="00DE3FE6">
        <w:rPr>
          <w:rFonts w:ascii="Calibri" w:hAnsi="Calibri" w:cs="Calibri"/>
          <w:color w:val="000000"/>
          <w:spacing w:val="-10"/>
          <w:sz w:val="22"/>
          <w:szCs w:val="22"/>
          <w:lang w:eastAsia="en-US"/>
        </w:rPr>
        <w:t xml:space="preserve"> </w:t>
      </w:r>
      <w:r w:rsidRPr="00DE3FE6"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>wykonywania</w:t>
      </w:r>
      <w:r w:rsidRPr="00DE3FE6">
        <w:rPr>
          <w:rFonts w:ascii="Calibri" w:hAnsi="Calibri" w:cs="Calibri"/>
          <w:color w:val="000000"/>
          <w:spacing w:val="-10"/>
          <w:sz w:val="22"/>
          <w:szCs w:val="22"/>
          <w:lang w:eastAsia="en-US"/>
        </w:rPr>
        <w:t xml:space="preserve"> </w:t>
      </w:r>
      <w:r w:rsidRPr="00DE3FE6"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>Przedmiotu</w:t>
      </w:r>
      <w:r w:rsidRPr="00DE3FE6">
        <w:rPr>
          <w:rFonts w:ascii="Calibri" w:hAnsi="Calibri" w:cs="Calibri"/>
          <w:color w:val="000000"/>
          <w:spacing w:val="-12"/>
          <w:sz w:val="22"/>
          <w:szCs w:val="22"/>
          <w:lang w:eastAsia="en-US"/>
        </w:rPr>
        <w:t xml:space="preserve"> </w:t>
      </w:r>
      <w:r w:rsidRPr="00DE3FE6"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>umowy,</w:t>
      </w:r>
      <w:r w:rsidRPr="00DE3FE6">
        <w:rPr>
          <w:rFonts w:ascii="Calibri" w:hAnsi="Calibri" w:cs="Calibri"/>
          <w:color w:val="000000"/>
          <w:spacing w:val="-10"/>
          <w:sz w:val="22"/>
          <w:szCs w:val="22"/>
          <w:lang w:eastAsia="en-US"/>
        </w:rPr>
        <w:t xml:space="preserve"> </w:t>
      </w:r>
      <w:r w:rsidRPr="00DE3FE6"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>w</w:t>
      </w:r>
      <w:r w:rsidRPr="00DE3FE6">
        <w:rPr>
          <w:rFonts w:ascii="Calibri" w:hAnsi="Calibri" w:cs="Calibri"/>
          <w:color w:val="000000"/>
          <w:spacing w:val="-10"/>
          <w:sz w:val="22"/>
          <w:szCs w:val="22"/>
          <w:lang w:eastAsia="en-US"/>
        </w:rPr>
        <w:t xml:space="preserve"> </w:t>
      </w:r>
      <w:r w:rsidRPr="00DE3FE6"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>każdym</w:t>
      </w:r>
      <w:r w:rsidRPr="00DE3FE6">
        <w:rPr>
          <w:rFonts w:ascii="Calibri" w:hAnsi="Calibri" w:cs="Calibri"/>
          <w:color w:val="000000"/>
          <w:spacing w:val="-10"/>
          <w:sz w:val="22"/>
          <w:szCs w:val="22"/>
          <w:lang w:eastAsia="en-US"/>
        </w:rPr>
        <w:t xml:space="preserve"> </w:t>
      </w:r>
      <w:r w:rsidRPr="00DE3FE6"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>jego</w:t>
      </w:r>
      <w:r w:rsidRPr="00DE3FE6">
        <w:rPr>
          <w:rFonts w:ascii="Calibri" w:hAnsi="Calibri" w:cs="Calibri"/>
          <w:color w:val="000000"/>
          <w:spacing w:val="-11"/>
          <w:sz w:val="22"/>
          <w:szCs w:val="22"/>
          <w:lang w:eastAsia="en-US"/>
        </w:rPr>
        <w:t xml:space="preserve"> </w:t>
      </w:r>
      <w:r w:rsidRPr="00DE3FE6">
        <w:rPr>
          <w:rFonts w:ascii="Calibri" w:hAnsi="Calibri" w:cs="Calibri"/>
          <w:color w:val="000000"/>
          <w:spacing w:val="-2"/>
          <w:sz w:val="22"/>
          <w:szCs w:val="22"/>
          <w:lang w:eastAsia="en-US"/>
        </w:rPr>
        <w:t>stadium.</w:t>
      </w:r>
    </w:p>
    <w:p w14:paraId="7DED89B9" w14:textId="77777777" w:rsidR="00AE6CE4" w:rsidRPr="00DE3FE6" w:rsidRDefault="00AE6CE4" w:rsidP="00395A07">
      <w:pPr>
        <w:pStyle w:val="Akapitzlist"/>
        <w:numPr>
          <w:ilvl w:val="0"/>
          <w:numId w:val="12"/>
        </w:numPr>
        <w:tabs>
          <w:tab w:val="clear" w:pos="360"/>
          <w:tab w:val="num" w:pos="567"/>
          <w:tab w:val="left" w:pos="1134"/>
        </w:tabs>
        <w:suppressAutoHyphens/>
        <w:autoSpaceDE w:val="0"/>
        <w:ind w:left="567" w:hanging="567"/>
        <w:jc w:val="both"/>
        <w:rPr>
          <w:rFonts w:ascii="Calibri" w:hAnsi="Calibri" w:cs="Calibri"/>
          <w:spacing w:val="-1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en-US"/>
        </w:rPr>
        <w:t>Wykonawca oświadcza, że posiada wiedzę, iż Przedmiot umowy realizowany jest w ramach Krajowego Planu Odbudowy i Zwiększania Odporności – komponentu D „Efektywność, dostępność i jakość systemu ochrony zdrowia”, inwestycji D1.1.1 Rozwój i modernizacja infrastruktury centrów opieki wysokospecjalistycznej i innych podmiotów leczniczych w ramach projektu pn.: „Poprawa dostępności i jakości opieki onkologicznej poprzez zakup wyrobów i urządzeń medycznych oraz modernizację infrastruktury Szpitala Praskiego pw. Przemienienia Pańskiego sp. z o.o. (dalej: „Umowa o objęcie wsparciem”) zawartej pomiędzy Zamawiającym a Skarbem Państwa reprezentowanym przez Ministra Zdrowia, z siedzibą w Warszawie, adres: Ministerstwo Zdrowia ul. Miodowa 15, 00-952 Warszawa, NIP: 525-19-18-554, REGON: 000287987 (dalej: „Instytucja Odpowiedzialna za realizację Inwestycji” lub „IOI”).</w:t>
      </w:r>
    </w:p>
    <w:p w14:paraId="11B07069" w14:textId="77777777" w:rsidR="00AE6CE4" w:rsidRPr="00DE3FE6" w:rsidRDefault="00AE6CE4" w:rsidP="00395A07">
      <w:pPr>
        <w:pStyle w:val="Akapitzlist"/>
        <w:numPr>
          <w:ilvl w:val="0"/>
          <w:numId w:val="12"/>
        </w:numPr>
        <w:tabs>
          <w:tab w:val="clear" w:pos="360"/>
          <w:tab w:val="num" w:pos="567"/>
          <w:tab w:val="left" w:pos="1134"/>
        </w:tabs>
        <w:suppressAutoHyphens/>
        <w:autoSpaceDE w:val="0"/>
        <w:ind w:left="567" w:hanging="567"/>
        <w:jc w:val="both"/>
        <w:rPr>
          <w:rFonts w:ascii="Calibri" w:hAnsi="Calibri" w:cs="Calibri"/>
          <w:spacing w:val="-1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en-US"/>
        </w:rPr>
        <w:t>Wykonawca zobowiązany jest do realizowania wszelkich wytycznych i poleceń Zamawiającego, związanych z Przedmiotem umowy, których konieczność wdrożenia wynika z Umowy o objęciu wsparciem lub ze zobowiązań nałożonych na Zamawiającego przez IOI w związku z wykonaniem Umowy o objęciu wsparciem.</w:t>
      </w:r>
    </w:p>
    <w:p w14:paraId="4A83009B" w14:textId="793C6713" w:rsidR="00AE6CE4" w:rsidRPr="00DE3FE6" w:rsidRDefault="00AE6CE4" w:rsidP="00395A07">
      <w:pPr>
        <w:pStyle w:val="Akapitzlist"/>
        <w:numPr>
          <w:ilvl w:val="0"/>
          <w:numId w:val="12"/>
        </w:numPr>
        <w:tabs>
          <w:tab w:val="clear" w:pos="360"/>
          <w:tab w:val="num" w:pos="567"/>
          <w:tab w:val="left" w:pos="1134"/>
        </w:tabs>
        <w:suppressAutoHyphens/>
        <w:autoSpaceDE w:val="0"/>
        <w:ind w:left="567" w:hanging="567"/>
        <w:jc w:val="both"/>
        <w:rPr>
          <w:rFonts w:ascii="Calibri" w:hAnsi="Calibri" w:cs="Calibri"/>
          <w:spacing w:val="-1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en-US"/>
        </w:rPr>
        <w:t>Wykonawca zobowiązany jest do przekazywania Zamawiającemu wszelkich informacji, danych lub dokumentacji związanych z realizacją niniejszej Umowy, w szczególności w sytuacji, gdy konieczność ich posiadania lub obowiązek udostępnienia IOI lub innym właściwym instytucjom wynika z Umowy o objęciu wsparciem lub ze zobowiązań nałożonych na Zamawiającego przez IOI w związku z wykonaniem Umowy o objęciu wsparciem.</w:t>
      </w:r>
    </w:p>
    <w:p w14:paraId="695CDF6D" w14:textId="74CB2516" w:rsidR="0037160C" w:rsidRPr="00DE3FE6" w:rsidRDefault="0037160C" w:rsidP="001F189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27D25C67" w14:textId="77777777" w:rsidR="001F189E" w:rsidRPr="00DE3FE6" w:rsidRDefault="001F189E" w:rsidP="001F189E">
      <w:pPr>
        <w:suppressAutoHyphens/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3F3132E9" w14:textId="77777777" w:rsidR="001F189E" w:rsidRPr="00DE3FE6" w:rsidRDefault="001F189E" w:rsidP="001F189E">
      <w:pPr>
        <w:suppressAutoHyphens/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305AA49F" w14:textId="5B329955" w:rsidR="00543B69" w:rsidRPr="00DE3FE6" w:rsidRDefault="00543B69" w:rsidP="001F189E">
      <w:pPr>
        <w:suppressAutoHyphens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>§ 3</w:t>
      </w:r>
    </w:p>
    <w:p w14:paraId="0129B6DB" w14:textId="3858A6EE" w:rsidR="00543B69" w:rsidRPr="00DE3FE6" w:rsidRDefault="00543B69" w:rsidP="001F189E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2A828904" w14:textId="64ADB4E3" w:rsidR="00AE6CE4" w:rsidRPr="00DE3FE6" w:rsidRDefault="00543B69" w:rsidP="00395A07">
      <w:pPr>
        <w:pStyle w:val="Akapitzlist"/>
        <w:numPr>
          <w:ilvl w:val="0"/>
          <w:numId w:val="31"/>
        </w:numPr>
        <w:tabs>
          <w:tab w:val="left" w:pos="567"/>
        </w:tabs>
        <w:suppressAutoHyphens/>
        <w:ind w:left="567" w:hanging="567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</w:rPr>
        <w:t xml:space="preserve">Wykonawca zobowiązuje się do dostarczenia </w:t>
      </w:r>
      <w:r w:rsidR="00AE6CE4" w:rsidRPr="00DE3FE6">
        <w:rPr>
          <w:rFonts w:ascii="Calibri" w:hAnsi="Calibri" w:cs="Calibri"/>
          <w:sz w:val="22"/>
          <w:szCs w:val="22"/>
        </w:rPr>
        <w:t>P</w:t>
      </w:r>
      <w:r w:rsidRPr="00DE3FE6">
        <w:rPr>
          <w:rFonts w:ascii="Calibri" w:hAnsi="Calibri" w:cs="Calibri"/>
          <w:sz w:val="22"/>
          <w:szCs w:val="22"/>
        </w:rPr>
        <w:t xml:space="preserve">rzedmiotu umowy na swój koszt i ryzyko do siedziby Zamawiającego pod adres: Al. Solidarności 67, </w:t>
      </w:r>
      <w:r w:rsidRPr="00DE3FE6">
        <w:rPr>
          <w:rFonts w:ascii="Calibri" w:hAnsi="Calibri" w:cs="Calibri"/>
          <w:bCs/>
          <w:sz w:val="22"/>
          <w:szCs w:val="22"/>
          <w:lang w:eastAsia="ar-SA"/>
        </w:rPr>
        <w:t>03-401 Warszawa w dzień roboczy w godzinach 8:00 – 13:00</w:t>
      </w:r>
      <w:r w:rsidRPr="00DE3FE6">
        <w:rPr>
          <w:rFonts w:ascii="Calibri" w:hAnsi="Calibri" w:cs="Calibri"/>
          <w:sz w:val="22"/>
          <w:szCs w:val="22"/>
        </w:rPr>
        <w:t xml:space="preserve">. </w:t>
      </w:r>
      <w:r w:rsidRPr="00DE3FE6">
        <w:rPr>
          <w:rFonts w:ascii="Calibri" w:hAnsi="Calibri" w:cs="Calibri"/>
          <w:bCs/>
          <w:sz w:val="22"/>
          <w:szCs w:val="22"/>
          <w:lang w:eastAsia="ar-SA"/>
        </w:rPr>
        <w:t xml:space="preserve">Dostarczenie oraz 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uruchomienie sprzętu </w:t>
      </w:r>
      <w:r w:rsidRPr="00DE3FE6">
        <w:rPr>
          <w:rFonts w:ascii="Calibri" w:hAnsi="Calibri" w:cs="Calibri"/>
          <w:bCs/>
          <w:sz w:val="22"/>
          <w:szCs w:val="22"/>
          <w:lang w:eastAsia="ar-SA"/>
        </w:rPr>
        <w:t xml:space="preserve">nastąpi nie później niż </w:t>
      </w:r>
      <w:r w:rsidRPr="00DE3FE6">
        <w:rPr>
          <w:rFonts w:ascii="Calibri" w:hAnsi="Calibri" w:cs="Calibri"/>
          <w:b/>
          <w:bCs/>
          <w:sz w:val="22"/>
          <w:szCs w:val="22"/>
          <w:lang w:eastAsia="ar-SA"/>
        </w:rPr>
        <w:t>do ………………. 202</w:t>
      </w:r>
      <w:r w:rsidR="00585A72" w:rsidRPr="00DE3FE6">
        <w:rPr>
          <w:rFonts w:ascii="Calibri" w:hAnsi="Calibri" w:cs="Calibri"/>
          <w:b/>
          <w:bCs/>
          <w:sz w:val="22"/>
          <w:szCs w:val="22"/>
          <w:lang w:eastAsia="ar-SA"/>
        </w:rPr>
        <w:t>5</w:t>
      </w:r>
      <w:r w:rsidRPr="00DE3FE6">
        <w:rPr>
          <w:rFonts w:ascii="Calibri" w:hAnsi="Calibri" w:cs="Calibri"/>
          <w:b/>
          <w:bCs/>
          <w:sz w:val="22"/>
          <w:szCs w:val="22"/>
          <w:lang w:eastAsia="ar-SA"/>
        </w:rPr>
        <w:t xml:space="preserve"> roku. </w:t>
      </w:r>
    </w:p>
    <w:p w14:paraId="2D66D1B9" w14:textId="5AF238AD" w:rsidR="00AE6CE4" w:rsidRPr="00DE3FE6" w:rsidRDefault="00AE6CE4" w:rsidP="00395A07">
      <w:pPr>
        <w:pStyle w:val="Akapitzlist"/>
        <w:numPr>
          <w:ilvl w:val="0"/>
          <w:numId w:val="31"/>
        </w:numPr>
        <w:tabs>
          <w:tab w:val="left" w:pos="567"/>
        </w:tabs>
        <w:suppressAutoHyphens/>
        <w:ind w:left="567" w:hanging="567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</w:rPr>
        <w:t>Wykonawca jest odpowiedzialny za transport Przedmiotu umowy do siedziby Zamawiającego, a także prawidłowe przygotowanie sprzętu do eksploatacji. Na Wykonawcy ciąży odpowiedzialność z tytułu uszkodzenia, niekompletności lub utraty urządzenia stanowiącego przedmiot Umowy, aż do chwili odbioru przez Zamawiającego.</w:t>
      </w:r>
    </w:p>
    <w:p w14:paraId="51331CCE" w14:textId="77777777" w:rsidR="00543B69" w:rsidRPr="00DE3FE6" w:rsidRDefault="00543B69" w:rsidP="001F189E">
      <w:pPr>
        <w:pStyle w:val="Akapitzlist"/>
        <w:numPr>
          <w:ilvl w:val="0"/>
          <w:numId w:val="31"/>
        </w:numPr>
        <w:tabs>
          <w:tab w:val="left" w:pos="567"/>
        </w:tabs>
        <w:suppressAutoHyphens/>
        <w:ind w:left="567" w:hanging="567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DE3FE6">
        <w:rPr>
          <w:rFonts w:ascii="Calibri" w:hAnsi="Calibri" w:cs="Calibri"/>
          <w:bCs/>
          <w:sz w:val="22"/>
          <w:szCs w:val="22"/>
          <w:lang w:eastAsia="ar-SA"/>
        </w:rPr>
        <w:t xml:space="preserve">Przeprowadzenie szkolenia pracowników (w liczbie min. 15 osób) nastąpi nie później niż do 3 dni od zakończenia dostawy oraz uruchomienia sprzętu.  </w:t>
      </w:r>
    </w:p>
    <w:p w14:paraId="30E4EAAC" w14:textId="77777777" w:rsidR="00543B69" w:rsidRPr="00DE3FE6" w:rsidRDefault="00543B69" w:rsidP="001F189E">
      <w:pPr>
        <w:pStyle w:val="Akapitzlist"/>
        <w:numPr>
          <w:ilvl w:val="0"/>
          <w:numId w:val="31"/>
        </w:numPr>
        <w:tabs>
          <w:tab w:val="left" w:pos="567"/>
        </w:tabs>
        <w:suppressAutoHyphens/>
        <w:ind w:left="567" w:hanging="567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Zamawiający przekaże listę osób do przeszkolenia, w terminie do 30 dni, liczonych od daty zawarcia umowy. </w:t>
      </w:r>
    </w:p>
    <w:p w14:paraId="590B882C" w14:textId="77014F6A" w:rsidR="00543B69" w:rsidRPr="00DE3FE6" w:rsidRDefault="00543B69" w:rsidP="001F189E">
      <w:pPr>
        <w:pStyle w:val="Akapitzlist"/>
        <w:numPr>
          <w:ilvl w:val="0"/>
          <w:numId w:val="31"/>
        </w:numPr>
        <w:tabs>
          <w:tab w:val="left" w:pos="567"/>
        </w:tabs>
        <w:suppressAutoHyphens/>
        <w:ind w:left="567" w:hanging="567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</w:rPr>
        <w:t xml:space="preserve">Warunkiem odbioru </w:t>
      </w:r>
      <w:r w:rsidR="00AE6CE4" w:rsidRPr="00DE3FE6">
        <w:rPr>
          <w:rFonts w:ascii="Calibri" w:hAnsi="Calibri" w:cs="Calibri"/>
          <w:sz w:val="22"/>
          <w:szCs w:val="22"/>
        </w:rPr>
        <w:t>P</w:t>
      </w:r>
      <w:r w:rsidRPr="00DE3FE6">
        <w:rPr>
          <w:rFonts w:ascii="Calibri" w:hAnsi="Calibri" w:cs="Calibri"/>
          <w:sz w:val="22"/>
          <w:szCs w:val="22"/>
        </w:rPr>
        <w:t xml:space="preserve">rzedmiotu umowy będzie potwierdzenie kompletności dostawy i przeprowadzenie testów akceptacyjnych </w:t>
      </w:r>
      <w:r w:rsidRPr="00DE3FE6">
        <w:rPr>
          <w:rFonts w:ascii="Calibri" w:hAnsi="Calibri" w:cs="Calibri"/>
          <w:sz w:val="22"/>
          <w:szCs w:val="22"/>
          <w:lang w:eastAsia="ar-SA"/>
        </w:rPr>
        <w:t>pozwalających na użytkowanie dostarczonego sprzętu</w:t>
      </w:r>
      <w:r w:rsidRPr="00DE3FE6">
        <w:rPr>
          <w:rFonts w:ascii="Calibri" w:hAnsi="Calibri" w:cs="Calibri"/>
          <w:sz w:val="22"/>
          <w:szCs w:val="22"/>
        </w:rPr>
        <w:t>. Za termin realizacji przedmiotu umowy rozumie si</w:t>
      </w:r>
      <w:r w:rsidRPr="00DE3FE6">
        <w:rPr>
          <w:rFonts w:ascii="Calibri" w:eastAsia="TimesNewRoman" w:hAnsi="Calibri" w:cs="Calibri"/>
          <w:sz w:val="22"/>
          <w:szCs w:val="22"/>
        </w:rPr>
        <w:t xml:space="preserve">ę </w:t>
      </w:r>
      <w:r w:rsidRPr="00DE3FE6">
        <w:rPr>
          <w:rFonts w:ascii="Calibri" w:hAnsi="Calibri" w:cs="Calibri"/>
          <w:sz w:val="22"/>
          <w:szCs w:val="22"/>
        </w:rPr>
        <w:t>dat</w:t>
      </w:r>
      <w:r w:rsidRPr="00DE3FE6">
        <w:rPr>
          <w:rFonts w:ascii="Calibri" w:eastAsia="TimesNewRoman" w:hAnsi="Calibri" w:cs="Calibri"/>
          <w:sz w:val="22"/>
          <w:szCs w:val="22"/>
        </w:rPr>
        <w:t xml:space="preserve">ę </w:t>
      </w:r>
      <w:r w:rsidRPr="00DE3FE6">
        <w:rPr>
          <w:rFonts w:ascii="Calibri" w:hAnsi="Calibri" w:cs="Calibri"/>
          <w:sz w:val="22"/>
          <w:szCs w:val="22"/>
        </w:rPr>
        <w:t>podpisania Protokołu Zdawczo-Odbiorczego przez upowa</w:t>
      </w:r>
      <w:r w:rsidRPr="00DE3FE6">
        <w:rPr>
          <w:rFonts w:ascii="Calibri" w:eastAsia="TimesNewRoman" w:hAnsi="Calibri" w:cs="Calibri"/>
          <w:sz w:val="22"/>
          <w:szCs w:val="22"/>
        </w:rPr>
        <w:t>ż</w:t>
      </w:r>
      <w:r w:rsidRPr="00DE3FE6">
        <w:rPr>
          <w:rFonts w:ascii="Calibri" w:hAnsi="Calibri" w:cs="Calibri"/>
          <w:sz w:val="22"/>
          <w:szCs w:val="22"/>
        </w:rPr>
        <w:t>nionego przedstawiciela Zamawiaj</w:t>
      </w:r>
      <w:r w:rsidRPr="00DE3FE6">
        <w:rPr>
          <w:rFonts w:ascii="Calibri" w:eastAsia="TimesNewRoman" w:hAnsi="Calibri" w:cs="Calibri"/>
          <w:sz w:val="22"/>
          <w:szCs w:val="22"/>
        </w:rPr>
        <w:t>ą</w:t>
      </w:r>
      <w:r w:rsidRPr="00DE3FE6">
        <w:rPr>
          <w:rFonts w:ascii="Calibri" w:hAnsi="Calibri" w:cs="Calibri"/>
          <w:sz w:val="22"/>
          <w:szCs w:val="22"/>
        </w:rPr>
        <w:t>cego i Wykonawcy, który to protokół stanowi Załącznik nr 3 do niniejszej umowy. Podpisanie ww. protokołu warunkuje wystawienie przez Wykonawcę faktury.</w:t>
      </w:r>
    </w:p>
    <w:p w14:paraId="2A73E8F6" w14:textId="08508561" w:rsidR="00543B69" w:rsidRPr="00DE3FE6" w:rsidRDefault="00543B69" w:rsidP="001F189E">
      <w:pPr>
        <w:pStyle w:val="Akapitzlist"/>
        <w:numPr>
          <w:ilvl w:val="0"/>
          <w:numId w:val="31"/>
        </w:numPr>
        <w:tabs>
          <w:tab w:val="left" w:pos="567"/>
        </w:tabs>
        <w:suppressAutoHyphens/>
        <w:ind w:left="567" w:hanging="567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Protokół Zdawczo-Odbiorczy może zostać podpisany nie wcześniej niż w dniu wykonania pełnego zakresu </w:t>
      </w:r>
      <w:r w:rsidR="00AE6CE4" w:rsidRPr="00DE3FE6">
        <w:rPr>
          <w:rFonts w:ascii="Calibri" w:hAnsi="Calibri" w:cs="Calibri"/>
          <w:sz w:val="22"/>
          <w:szCs w:val="22"/>
          <w:lang w:eastAsia="ar-SA"/>
        </w:rPr>
        <w:t>P</w:t>
      </w:r>
      <w:r w:rsidRPr="00DE3FE6">
        <w:rPr>
          <w:rFonts w:ascii="Calibri" w:hAnsi="Calibri" w:cs="Calibri"/>
          <w:sz w:val="22"/>
          <w:szCs w:val="22"/>
          <w:lang w:eastAsia="ar-SA"/>
        </w:rPr>
        <w:t>rzedmiotu umowy.</w:t>
      </w:r>
    </w:p>
    <w:p w14:paraId="1ECF0508" w14:textId="77777777" w:rsidR="00F12003" w:rsidRPr="00DE3FE6" w:rsidRDefault="00F12003" w:rsidP="00395A07">
      <w:pPr>
        <w:suppressAutoHyphens/>
        <w:rPr>
          <w:rFonts w:ascii="Calibri" w:hAnsi="Calibri" w:cs="Calibri"/>
          <w:b/>
          <w:sz w:val="22"/>
          <w:szCs w:val="22"/>
          <w:lang w:eastAsia="ar-SA"/>
        </w:rPr>
      </w:pPr>
    </w:p>
    <w:p w14:paraId="65A5067E" w14:textId="7145D37B" w:rsidR="00543B69" w:rsidRPr="00DE3FE6" w:rsidRDefault="00543B69" w:rsidP="001F189E">
      <w:pPr>
        <w:suppressAutoHyphens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>§ 4</w:t>
      </w:r>
    </w:p>
    <w:p w14:paraId="4D5270D5" w14:textId="77777777" w:rsidR="00543B69" w:rsidRPr="00DE3FE6" w:rsidRDefault="00543B69" w:rsidP="001F189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0F7347A5" w14:textId="2735C2C2" w:rsidR="00851EEB" w:rsidRPr="00DE3FE6" w:rsidRDefault="00C74151" w:rsidP="001F189E">
      <w:pPr>
        <w:numPr>
          <w:ilvl w:val="0"/>
          <w:numId w:val="14"/>
        </w:numPr>
        <w:tabs>
          <w:tab w:val="clear" w:pos="720"/>
          <w:tab w:val="left" w:pos="0"/>
          <w:tab w:val="num" w:pos="142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Całkowite wynagrodzenie Wykonawcy z tytułu realizacji przedmiotu </w:t>
      </w:r>
      <w:r w:rsidR="00851EEB" w:rsidRPr="00DE3FE6">
        <w:rPr>
          <w:rFonts w:ascii="Calibri" w:eastAsia="Calibri" w:hAnsi="Calibri" w:cs="Calibri"/>
          <w:sz w:val="22"/>
          <w:szCs w:val="22"/>
          <w:lang w:eastAsia="ar-SA"/>
        </w:rPr>
        <w:t>u</w:t>
      </w:r>
      <w:r w:rsidR="00FC0370"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mowy </w:t>
      </w:r>
      <w:r w:rsidRPr="00DE3FE6">
        <w:rPr>
          <w:rFonts w:ascii="Calibri" w:eastAsia="Calibri" w:hAnsi="Calibri" w:cs="Calibri"/>
          <w:sz w:val="22"/>
          <w:szCs w:val="22"/>
          <w:lang w:eastAsia="ar-SA"/>
        </w:rPr>
        <w:t>(wartość Umowy) zostało ustalone na łączną kwotę</w:t>
      </w:r>
      <w:r w:rsidR="00851EEB"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 ………………… zł netto (</w:t>
      </w:r>
      <w:r w:rsidR="00851EEB" w:rsidRPr="00DE3FE6">
        <w:rPr>
          <w:rFonts w:ascii="Calibri" w:eastAsia="Calibri" w:hAnsi="Calibri" w:cs="Calibri"/>
          <w:i/>
          <w:sz w:val="22"/>
          <w:szCs w:val="22"/>
          <w:lang w:eastAsia="ar-SA"/>
        </w:rPr>
        <w:t>słownie:</w:t>
      </w:r>
      <w:r w:rsidR="00851EEB"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 </w:t>
      </w:r>
      <w:r w:rsidR="00851EEB" w:rsidRPr="00DE3FE6">
        <w:rPr>
          <w:rFonts w:ascii="Calibri" w:eastAsia="Calibri" w:hAnsi="Calibri" w:cs="Calibri"/>
          <w:bCs/>
          <w:sz w:val="22"/>
          <w:szCs w:val="22"/>
          <w:lang w:eastAsia="ar-SA"/>
        </w:rPr>
        <w:t>………………………….. 00/100</w:t>
      </w:r>
      <w:r w:rsidR="00851EEB" w:rsidRPr="00DE3FE6">
        <w:rPr>
          <w:rFonts w:ascii="Calibri" w:eastAsia="Calibri" w:hAnsi="Calibri" w:cs="Calibri"/>
          <w:sz w:val="22"/>
          <w:szCs w:val="22"/>
          <w:lang w:eastAsia="ar-SA"/>
        </w:rPr>
        <w:t>), stawka podatku VAT ……%, ………………… zł brutto (</w:t>
      </w:r>
      <w:r w:rsidR="00851EEB" w:rsidRPr="00DE3FE6">
        <w:rPr>
          <w:rFonts w:ascii="Calibri" w:eastAsia="Calibri" w:hAnsi="Calibri" w:cs="Calibri"/>
          <w:i/>
          <w:sz w:val="22"/>
          <w:szCs w:val="22"/>
          <w:lang w:eastAsia="ar-SA"/>
        </w:rPr>
        <w:t xml:space="preserve">słownie: </w:t>
      </w:r>
      <w:r w:rsidR="00851EEB" w:rsidRPr="00DE3FE6">
        <w:rPr>
          <w:rFonts w:ascii="Calibri" w:eastAsia="Calibri" w:hAnsi="Calibri" w:cs="Calibri"/>
          <w:bCs/>
          <w:sz w:val="22"/>
          <w:szCs w:val="22"/>
          <w:lang w:eastAsia="ar-SA"/>
        </w:rPr>
        <w:t>………………………….. 00/100</w:t>
      </w:r>
      <w:r w:rsidR="00851EEB" w:rsidRPr="00DE3FE6">
        <w:rPr>
          <w:rFonts w:ascii="Calibri" w:eastAsia="Calibri" w:hAnsi="Calibri" w:cs="Calibri"/>
          <w:sz w:val="22"/>
          <w:szCs w:val="22"/>
          <w:lang w:eastAsia="ar-SA"/>
        </w:rPr>
        <w:t>).</w:t>
      </w:r>
    </w:p>
    <w:p w14:paraId="6E6DBEAA" w14:textId="65392FF0" w:rsidR="00FA25AF" w:rsidRPr="00DE3FE6" w:rsidRDefault="00851EEB" w:rsidP="001F189E">
      <w:pPr>
        <w:numPr>
          <w:ilvl w:val="0"/>
          <w:numId w:val="14"/>
        </w:numPr>
        <w:tabs>
          <w:tab w:val="clear" w:pos="720"/>
          <w:tab w:val="left" w:pos="0"/>
          <w:tab w:val="num" w:pos="142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</w:rPr>
        <w:t xml:space="preserve">Cena brutto obejmuje w szczególności koszty sprzętu, koszty transportu łącznie z opakowaniem, koszty ubezpieczenia, uruchomienie i szkolenie personelu w zakresie obsługi </w:t>
      </w:r>
    </w:p>
    <w:p w14:paraId="27849B20" w14:textId="2F1EC551" w:rsidR="00851EEB" w:rsidRPr="00DE3FE6" w:rsidRDefault="00851EEB" w:rsidP="001F189E">
      <w:pPr>
        <w:tabs>
          <w:tab w:val="left" w:pos="0"/>
        </w:tabs>
        <w:suppressAutoHyphens/>
        <w:ind w:left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</w:rPr>
        <w:t>przedmiotu umowy, koszty serwisu i napraw w okresie gwarancyjnym oraz podatek VAT, a także inne koszty związane z dostawą sprzętu do siedziby Zamawiającego.</w:t>
      </w:r>
    </w:p>
    <w:p w14:paraId="1E1AE945" w14:textId="448A3B80" w:rsidR="00F23827" w:rsidRPr="00DE3FE6" w:rsidRDefault="00851EEB" w:rsidP="001F189E">
      <w:pPr>
        <w:numPr>
          <w:ilvl w:val="0"/>
          <w:numId w:val="14"/>
        </w:numPr>
        <w:tabs>
          <w:tab w:val="clear" w:pos="720"/>
          <w:tab w:val="left" w:pos="0"/>
          <w:tab w:val="num" w:pos="142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trike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</w:rPr>
        <w:t>Wynagrodzenie nie będzie ulegało zmianie w okresie obowiązywania Umowy.</w:t>
      </w:r>
    </w:p>
    <w:p w14:paraId="0777463F" w14:textId="1419950F" w:rsidR="0035301A" w:rsidRPr="00DE3FE6" w:rsidRDefault="0035301A" w:rsidP="001F189E">
      <w:pPr>
        <w:numPr>
          <w:ilvl w:val="0"/>
          <w:numId w:val="14"/>
        </w:numPr>
        <w:tabs>
          <w:tab w:val="clear" w:pos="720"/>
          <w:tab w:val="left" w:pos="0"/>
          <w:tab w:val="num" w:pos="142"/>
        </w:tabs>
        <w:suppressAutoHyphens/>
        <w:ind w:left="567" w:hanging="567"/>
        <w:jc w:val="both"/>
        <w:textAlignment w:val="baseline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Podstawą do wystawienia przez </w:t>
      </w:r>
      <w:r w:rsidRPr="00DE3FE6">
        <w:rPr>
          <w:rFonts w:ascii="Calibri" w:eastAsia="Calibri" w:hAnsi="Calibri" w:cs="Calibri"/>
          <w:sz w:val="22"/>
          <w:szCs w:val="22"/>
          <w:lang w:eastAsia="ar-SA"/>
        </w:rPr>
        <w:t>Wykonawcę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faktury VAT jest podpisanie przez obie Strony Protokołu Zdawczo-Odbiorczego, o którym mowa </w:t>
      </w:r>
      <w:r w:rsidR="00CD3239" w:rsidRPr="00DE3FE6">
        <w:rPr>
          <w:rFonts w:ascii="Calibri" w:hAnsi="Calibri" w:cs="Calibri"/>
          <w:sz w:val="22"/>
          <w:szCs w:val="22"/>
          <w:lang w:eastAsia="ar-SA"/>
        </w:rPr>
        <w:t xml:space="preserve">w § </w:t>
      </w:r>
      <w:r w:rsidR="00543B69" w:rsidRPr="00DE3FE6">
        <w:rPr>
          <w:rFonts w:ascii="Calibri" w:hAnsi="Calibri" w:cs="Calibri"/>
          <w:sz w:val="22"/>
          <w:szCs w:val="22"/>
          <w:lang w:eastAsia="ar-SA"/>
        </w:rPr>
        <w:t>3</w:t>
      </w:r>
      <w:r w:rsidR="00CD3239" w:rsidRPr="00DE3FE6">
        <w:rPr>
          <w:rFonts w:ascii="Calibri" w:hAnsi="Calibri" w:cs="Calibri"/>
          <w:sz w:val="22"/>
          <w:szCs w:val="22"/>
          <w:lang w:eastAsia="ar-SA"/>
        </w:rPr>
        <w:t xml:space="preserve"> ust. </w:t>
      </w:r>
      <w:r w:rsidR="00C74E49" w:rsidRPr="00DE3FE6">
        <w:rPr>
          <w:rFonts w:ascii="Calibri" w:hAnsi="Calibri" w:cs="Calibri"/>
          <w:sz w:val="22"/>
          <w:szCs w:val="22"/>
          <w:lang w:eastAsia="ar-SA"/>
        </w:rPr>
        <w:t>5</w:t>
      </w:r>
      <w:r w:rsidR="00CD3239" w:rsidRPr="00DE3FE6">
        <w:rPr>
          <w:rFonts w:ascii="Calibri" w:hAnsi="Calibri" w:cs="Calibri"/>
          <w:sz w:val="22"/>
          <w:szCs w:val="22"/>
          <w:lang w:eastAsia="ar-SA"/>
        </w:rPr>
        <w:t xml:space="preserve"> Umowy</w:t>
      </w:r>
      <w:r w:rsidRPr="00DE3FE6">
        <w:rPr>
          <w:rFonts w:ascii="Calibri" w:hAnsi="Calibri" w:cs="Calibri"/>
          <w:sz w:val="22"/>
          <w:szCs w:val="22"/>
          <w:lang w:eastAsia="ar-SA"/>
        </w:rPr>
        <w:t>.</w:t>
      </w:r>
    </w:p>
    <w:p w14:paraId="7998324F" w14:textId="15CF97C0" w:rsidR="00C74151" w:rsidRPr="00DE3FE6" w:rsidRDefault="00C74151" w:rsidP="001F189E">
      <w:pPr>
        <w:numPr>
          <w:ilvl w:val="0"/>
          <w:numId w:val="14"/>
        </w:numPr>
        <w:tabs>
          <w:tab w:val="clear" w:pos="720"/>
          <w:tab w:val="left" w:pos="0"/>
          <w:tab w:val="num" w:pos="142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Zamawiający dokona zapłaty wynagrodzenia po dokonaniu odbioru </w:t>
      </w:r>
      <w:r w:rsidR="00851EEB" w:rsidRPr="00DE3FE6">
        <w:rPr>
          <w:rFonts w:ascii="Calibri" w:eastAsia="Calibri" w:hAnsi="Calibri" w:cs="Calibri"/>
          <w:sz w:val="22"/>
          <w:szCs w:val="22"/>
          <w:lang w:eastAsia="ar-SA"/>
        </w:rPr>
        <w:t>p</w:t>
      </w:r>
      <w:r w:rsidRPr="00DE3FE6">
        <w:rPr>
          <w:rFonts w:ascii="Calibri" w:eastAsia="Calibri" w:hAnsi="Calibri" w:cs="Calibri"/>
          <w:sz w:val="22"/>
          <w:szCs w:val="22"/>
          <w:lang w:eastAsia="ar-SA"/>
        </w:rPr>
        <w:t xml:space="preserve">rzedmiotu </w:t>
      </w:r>
      <w:r w:rsidR="00851EEB" w:rsidRPr="00DE3FE6">
        <w:rPr>
          <w:rFonts w:ascii="Calibri" w:eastAsia="Calibri" w:hAnsi="Calibri" w:cs="Calibri"/>
          <w:sz w:val="22"/>
          <w:szCs w:val="22"/>
          <w:lang w:eastAsia="ar-SA"/>
        </w:rPr>
        <w:t>u</w:t>
      </w:r>
      <w:r w:rsidRPr="00DE3FE6">
        <w:rPr>
          <w:rFonts w:ascii="Calibri" w:eastAsia="Calibri" w:hAnsi="Calibri" w:cs="Calibri"/>
          <w:sz w:val="22"/>
          <w:szCs w:val="22"/>
          <w:lang w:eastAsia="ar-SA"/>
        </w:rPr>
        <w:t>mowy, przelewem na rachunek bankowy Wykonawcy wskazany na fakturze VAT, w terminie do 60 dni od daty otrzymania przez Zamawiającego prawidłowo wystawionej faktury VAT.</w:t>
      </w:r>
    </w:p>
    <w:p w14:paraId="4306F642" w14:textId="77777777" w:rsidR="00C74151" w:rsidRPr="00DE3FE6" w:rsidRDefault="004A2F42" w:rsidP="001F189E">
      <w:pPr>
        <w:numPr>
          <w:ilvl w:val="0"/>
          <w:numId w:val="14"/>
        </w:numPr>
        <w:tabs>
          <w:tab w:val="clear" w:pos="720"/>
          <w:tab w:val="left" w:pos="0"/>
          <w:tab w:val="num" w:pos="142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  <w:lang w:eastAsia="ar-SA"/>
        </w:rPr>
        <w:t>Za dzień zapłaty uważany będzie dzień obciążenia rachunku bankowego Zamawiającego.</w:t>
      </w:r>
    </w:p>
    <w:p w14:paraId="7D221FEF" w14:textId="77777777" w:rsidR="00466117" w:rsidRPr="00DE3FE6" w:rsidRDefault="00A3180E" w:rsidP="001F189E">
      <w:pPr>
        <w:numPr>
          <w:ilvl w:val="0"/>
          <w:numId w:val="14"/>
        </w:numPr>
        <w:tabs>
          <w:tab w:val="clear" w:pos="720"/>
          <w:tab w:val="left" w:pos="0"/>
          <w:tab w:val="num" w:pos="142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  <w:lang w:eastAsia="ar-SA"/>
        </w:rPr>
        <w:t>Zamawiający oświadcza, że jest płatnikiem podatku VAT.</w:t>
      </w:r>
    </w:p>
    <w:p w14:paraId="21300B7D" w14:textId="16F1B1A3" w:rsidR="00304F79" w:rsidRPr="00DE3FE6" w:rsidRDefault="00A3180E" w:rsidP="001F189E">
      <w:pPr>
        <w:widowControl w:val="0"/>
        <w:numPr>
          <w:ilvl w:val="0"/>
          <w:numId w:val="14"/>
        </w:numPr>
        <w:tabs>
          <w:tab w:val="left" w:pos="0"/>
        </w:tabs>
        <w:suppressAutoHyphens/>
        <w:ind w:left="567" w:hanging="567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Zamawiający oświadcza, że jest dużym przedsiębiorcą w rozumieniu przepisów ustawy z</w:t>
      </w:r>
      <w:r w:rsidR="00466117" w:rsidRPr="00DE3FE6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DE3FE6">
        <w:rPr>
          <w:rFonts w:ascii="Calibri" w:hAnsi="Calibri" w:cs="Calibri"/>
          <w:sz w:val="22"/>
          <w:szCs w:val="22"/>
          <w:lang w:eastAsia="ar-SA"/>
        </w:rPr>
        <w:t>dnia 8 marca 2013 r. o przeciwdziałaniu nadmiernym opóźnieniom w tr</w:t>
      </w:r>
      <w:r w:rsidR="00C80ABA" w:rsidRPr="00DE3FE6">
        <w:rPr>
          <w:rFonts w:ascii="Calibri" w:hAnsi="Calibri" w:cs="Calibri"/>
          <w:sz w:val="22"/>
          <w:szCs w:val="22"/>
          <w:lang w:eastAsia="ar-SA"/>
        </w:rPr>
        <w:t>ansakcjach handlowych (Dz.U. z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20</w:t>
      </w:r>
      <w:r w:rsidR="00C80ABA" w:rsidRPr="00DE3FE6">
        <w:rPr>
          <w:rFonts w:ascii="Calibri" w:hAnsi="Calibri" w:cs="Calibri"/>
          <w:sz w:val="22"/>
          <w:szCs w:val="22"/>
          <w:lang w:eastAsia="ar-SA"/>
        </w:rPr>
        <w:t>2</w:t>
      </w:r>
      <w:r w:rsidR="00E2262D" w:rsidRPr="00DE3FE6">
        <w:rPr>
          <w:rFonts w:ascii="Calibri" w:hAnsi="Calibri" w:cs="Calibri"/>
          <w:sz w:val="22"/>
          <w:szCs w:val="22"/>
          <w:lang w:eastAsia="ar-SA"/>
        </w:rPr>
        <w:t>3</w:t>
      </w:r>
      <w:r w:rsidR="00851EEB" w:rsidRPr="00DE3FE6">
        <w:rPr>
          <w:rFonts w:ascii="Calibri" w:hAnsi="Calibri" w:cs="Calibri"/>
          <w:sz w:val="22"/>
          <w:szCs w:val="22"/>
          <w:lang w:eastAsia="ar-SA"/>
        </w:rPr>
        <w:t xml:space="preserve"> r.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, poz. </w:t>
      </w:r>
      <w:r w:rsidR="00E2262D" w:rsidRPr="00DE3FE6">
        <w:rPr>
          <w:rFonts w:ascii="Calibri" w:hAnsi="Calibri" w:cs="Calibri"/>
          <w:sz w:val="22"/>
          <w:szCs w:val="22"/>
          <w:lang w:eastAsia="ar-SA"/>
        </w:rPr>
        <w:t>1790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z późn. zm.), a Wykonawca potwierdza, iż fakt ten jest mu znany w chwili zawierania umowy.</w:t>
      </w:r>
    </w:p>
    <w:p w14:paraId="5FC55B69" w14:textId="77777777" w:rsidR="003E4D28" w:rsidRPr="00B66055" w:rsidRDefault="003E4D28" w:rsidP="003E4D28">
      <w:pPr>
        <w:numPr>
          <w:ilvl w:val="0"/>
          <w:numId w:val="48"/>
        </w:numPr>
        <w:tabs>
          <w:tab w:val="clear" w:pos="720"/>
          <w:tab w:val="num" w:pos="0"/>
        </w:tabs>
        <w:ind w:left="567" w:hanging="567"/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B66055">
        <w:rPr>
          <w:rFonts w:ascii="Calibri" w:hAnsi="Calibri" w:cs="Calibri"/>
          <w:bCs/>
          <w:sz w:val="22"/>
          <w:szCs w:val="22"/>
          <w:lang w:eastAsia="ar-SA"/>
        </w:rPr>
        <w:t xml:space="preserve">Zamawiający wyraża zgodę na przesyłanie faktury w formie elektronicznej w dniu dostawy towaru na adres email: </w:t>
      </w:r>
      <w:hyperlink r:id="rId8" w:tgtFrame="_blank" w:history="1">
        <w:r w:rsidRPr="00B66055">
          <w:rPr>
            <w:rStyle w:val="Hipercze"/>
            <w:rFonts w:ascii="Calibri" w:hAnsi="Calibri" w:cs="Calibri"/>
            <w:bCs/>
            <w:color w:val="auto"/>
            <w:sz w:val="22"/>
            <w:szCs w:val="22"/>
            <w:lang w:eastAsia="ar-SA"/>
          </w:rPr>
          <w:t>sekretariat@szpitalpraski.pl</w:t>
        </w:r>
      </w:hyperlink>
      <w:r w:rsidRPr="00B66055">
        <w:rPr>
          <w:rFonts w:ascii="Calibri" w:hAnsi="Calibri" w:cs="Calibri"/>
          <w:bCs/>
          <w:sz w:val="22"/>
          <w:szCs w:val="22"/>
          <w:lang w:eastAsia="ar-SA"/>
        </w:rPr>
        <w:t xml:space="preserve">  ze wszystkimi prawnymi skutkami jej doręczenia lub na platformę PEF w rozumieniu przepisów ustawy z dnia 9 listopada 2018 r. o elektronicznym fakturowaniu w zamówieniach publicznych, koncesjach na roboty budowlane lub usługi oraz partnerstwie publiczno-prywatnym (t.j. Dz.U. z 2020 r. poz. 1666 ze zm.). </w:t>
      </w:r>
      <w:r w:rsidRPr="00B66055">
        <w:rPr>
          <w:rFonts w:ascii="Calibri" w:hAnsi="Calibri" w:cs="Calibri"/>
          <w:bCs/>
          <w:sz w:val="22"/>
          <w:szCs w:val="22"/>
          <w:lang w:eastAsia="ar-SA"/>
        </w:rPr>
        <w:br/>
        <w:t xml:space="preserve">Z dniem wejścia w życie obowiązku stosowania KSeF, Strony zobowiązują się do wystawiania i/lub odbierania faktur wyłącznie w formie ustrukturyzowanej, przesyłanych za pośrednictwem </w:t>
      </w:r>
      <w:r w:rsidRPr="00B66055">
        <w:rPr>
          <w:rFonts w:ascii="Calibri" w:hAnsi="Calibri" w:cs="Calibri"/>
          <w:bCs/>
          <w:sz w:val="22"/>
          <w:szCs w:val="22"/>
          <w:lang w:eastAsia="ar-SA"/>
        </w:rPr>
        <w:lastRenderedPageBreak/>
        <w:t>KSeF – zgodnie z przepisami ustawy z dnia 11 marca 2004 r. o podatku od towarów i usług (Dz.U. z 2025 r., poz. 775) i aktów wykonawczych w szczególności regulujących obowiązkowe stosowanie Krajowego Systemu e-Faktur („KSeF”), w związku z realizacją łączącej Strony Umowy, zgodnie z Załącznikiem nr 2 do Umowy.</w:t>
      </w:r>
    </w:p>
    <w:p w14:paraId="3150C2A8" w14:textId="77777777" w:rsidR="003E4D28" w:rsidRPr="00B66055" w:rsidRDefault="003E4D28" w:rsidP="003E4D28">
      <w:pPr>
        <w:numPr>
          <w:ilvl w:val="0"/>
          <w:numId w:val="48"/>
        </w:numPr>
        <w:tabs>
          <w:tab w:val="clear" w:pos="720"/>
          <w:tab w:val="num" w:pos="360"/>
        </w:tabs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B66055">
        <w:rPr>
          <w:rFonts w:ascii="Calibri" w:hAnsi="Calibri" w:cs="Calibri"/>
          <w:bCs/>
          <w:sz w:val="22"/>
          <w:szCs w:val="22"/>
          <w:lang w:eastAsia="ar-SA"/>
        </w:rPr>
        <w:t>Wykonawca  zobowiązany  jest do  posiadania rachunku  bankowego, na który przekazywane będą płatności z tytułu realizacji niniejszej umowy, wskazanego w danych Wykonawcy objętych elektronicznym wykazem podmiotów, o którym mowa w art. 96b ust. 1 ustawy z dnia 11 marca 2004 r. o podatku od towarów i usług, zwanym dalej „białą listą podatników VAT”. W przypadku gdy rachunek bankowy nie będzie spełniał wymogów, o których mowa w zdaniu poprzedzającym, Zamawiający ma prawo do wstrzymania płatności, bez ponoszenia z tego tytułu jakiejkolwiek odpowiedzialności, w szczególności bez prawa naliczania przez Wykonawcę odsetek ustawowych za opóźnienie, do czasu:</w:t>
      </w:r>
    </w:p>
    <w:p w14:paraId="02487602" w14:textId="77777777" w:rsidR="003E4D28" w:rsidRPr="00B66055" w:rsidRDefault="003E4D28" w:rsidP="003E4D28">
      <w:pPr>
        <w:numPr>
          <w:ilvl w:val="0"/>
          <w:numId w:val="49"/>
        </w:numPr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B66055">
        <w:rPr>
          <w:rFonts w:ascii="Calibri" w:hAnsi="Calibri" w:cs="Calibri"/>
          <w:bCs/>
          <w:sz w:val="22"/>
          <w:szCs w:val="22"/>
          <w:lang w:eastAsia="ar-SA"/>
        </w:rPr>
        <w:t>wpisania podanego na fakturze rachunku bankowego do danych Wykonawcy zawartych w białej liście podatników VAT i poinformowania przez Wykonawcę o tym fakcie Za mawiającego; w takim przypadku termin płatności liczony będzie od przekazania powyższej informacji Zamawiającemu,</w:t>
      </w:r>
    </w:p>
    <w:p w14:paraId="30E3EF70" w14:textId="77777777" w:rsidR="003E4D28" w:rsidRPr="00B66055" w:rsidRDefault="003E4D28" w:rsidP="003E4D28">
      <w:pPr>
        <w:numPr>
          <w:ilvl w:val="0"/>
          <w:numId w:val="49"/>
        </w:numPr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B66055">
        <w:rPr>
          <w:rFonts w:ascii="Calibri" w:hAnsi="Calibri" w:cs="Calibri"/>
          <w:bCs/>
          <w:sz w:val="22"/>
          <w:szCs w:val="22"/>
          <w:lang w:eastAsia="ar-SA"/>
        </w:rPr>
        <w:t>otrzymania korekty faktury, na której wskazany zostanie rachunek bankowy zawarty w danych Wykonawcy w białej liście podatników VAT; w takim przypadku obowiązywał będzie termin płatności zgodny z umową i liczony od dnia dostarczenia korekty faktury.</w:t>
      </w:r>
    </w:p>
    <w:p w14:paraId="336564D2" w14:textId="77777777" w:rsidR="003E4D28" w:rsidRPr="00B66055" w:rsidRDefault="003E4D28" w:rsidP="003E4D28">
      <w:pPr>
        <w:numPr>
          <w:ilvl w:val="0"/>
          <w:numId w:val="48"/>
        </w:numPr>
        <w:tabs>
          <w:tab w:val="clear" w:pos="720"/>
          <w:tab w:val="num" w:pos="360"/>
        </w:tabs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B66055">
        <w:rPr>
          <w:rFonts w:ascii="Calibri" w:hAnsi="Calibri" w:cs="Calibri"/>
          <w:bCs/>
          <w:sz w:val="22"/>
          <w:szCs w:val="22"/>
          <w:lang w:eastAsia="ar-SA"/>
        </w:rPr>
        <w:t>Za dzień zapłaty przyjmuje się dzień złożenia przez Zamawiającego dyspozycji obciążenia jego rachunku bankowego.</w:t>
      </w:r>
    </w:p>
    <w:p w14:paraId="53D9A18E" w14:textId="77777777" w:rsidR="003E4D28" w:rsidRPr="00B66055" w:rsidRDefault="003E4D28" w:rsidP="003E4D28">
      <w:pPr>
        <w:numPr>
          <w:ilvl w:val="0"/>
          <w:numId w:val="48"/>
        </w:numPr>
        <w:tabs>
          <w:tab w:val="clear" w:pos="720"/>
          <w:tab w:val="num" w:pos="360"/>
        </w:tabs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B66055">
        <w:rPr>
          <w:rFonts w:ascii="Calibri" w:hAnsi="Calibri" w:cs="Calibri"/>
          <w:bCs/>
          <w:sz w:val="22"/>
          <w:szCs w:val="22"/>
          <w:lang w:eastAsia="ar-SA"/>
        </w:rPr>
        <w:t>W przypadku zwłoki w zapłacie Wykonawca może naliczyć odsetki za opóźnienie w wysokości ustawowej.</w:t>
      </w:r>
    </w:p>
    <w:p w14:paraId="5F17B98C" w14:textId="77777777" w:rsidR="003E4D28" w:rsidRPr="00B66055" w:rsidRDefault="003E4D28" w:rsidP="003E4D28">
      <w:pPr>
        <w:numPr>
          <w:ilvl w:val="0"/>
          <w:numId w:val="48"/>
        </w:numPr>
        <w:tabs>
          <w:tab w:val="clear" w:pos="720"/>
          <w:tab w:val="num" w:pos="360"/>
        </w:tabs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B66055">
        <w:rPr>
          <w:rFonts w:ascii="Calibri" w:hAnsi="Calibri" w:cs="Calibri"/>
          <w:bCs/>
          <w:sz w:val="22"/>
          <w:szCs w:val="22"/>
          <w:lang w:eastAsia="ar-SA"/>
        </w:rPr>
        <w:t>Zamawiający zobowiązuje się odebrać dostarczony przedmiot Umowy oraz zapłacić cenę określoną stosownie do ilości faktycznie dostarczonego przedmiotu Umowy.</w:t>
      </w:r>
    </w:p>
    <w:p w14:paraId="2C361E74" w14:textId="77777777" w:rsidR="003E4D28" w:rsidRPr="00B66055" w:rsidRDefault="003E4D28" w:rsidP="003E4D28">
      <w:pPr>
        <w:numPr>
          <w:ilvl w:val="0"/>
          <w:numId w:val="48"/>
        </w:numPr>
        <w:tabs>
          <w:tab w:val="clear" w:pos="720"/>
          <w:tab w:val="num" w:pos="360"/>
        </w:tabs>
        <w:jc w:val="both"/>
        <w:rPr>
          <w:rFonts w:ascii="Calibri" w:hAnsi="Calibri" w:cs="Calibri"/>
          <w:bCs/>
          <w:sz w:val="22"/>
          <w:szCs w:val="22"/>
          <w:lang w:eastAsia="ar-SA"/>
        </w:rPr>
      </w:pPr>
      <w:r w:rsidRPr="00B66055">
        <w:rPr>
          <w:rFonts w:ascii="Calibri" w:hAnsi="Calibri" w:cs="Calibri"/>
          <w:bCs/>
          <w:sz w:val="22"/>
          <w:szCs w:val="22"/>
          <w:lang w:eastAsia="ar-SA"/>
        </w:rPr>
        <w:t>Po wykonaniu zamówienia Strony sporządzą protokół odbioru.</w:t>
      </w:r>
    </w:p>
    <w:p w14:paraId="171EBF95" w14:textId="56CFE935" w:rsidR="00DE353A" w:rsidRPr="00DE3FE6" w:rsidRDefault="00DE353A" w:rsidP="001F189E">
      <w:pPr>
        <w:jc w:val="both"/>
        <w:rPr>
          <w:rFonts w:ascii="Calibri" w:eastAsia="Arial" w:hAnsi="Calibri" w:cs="Calibri"/>
          <w:sz w:val="22"/>
          <w:szCs w:val="22"/>
        </w:rPr>
      </w:pPr>
    </w:p>
    <w:p w14:paraId="4779F919" w14:textId="23F442FB" w:rsidR="00C74151" w:rsidRPr="00DE3FE6" w:rsidRDefault="00C74151" w:rsidP="001F189E">
      <w:pPr>
        <w:suppressAutoHyphens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§ </w:t>
      </w:r>
      <w:r w:rsidR="00E2262D" w:rsidRPr="00DE3FE6">
        <w:rPr>
          <w:rFonts w:ascii="Calibri" w:hAnsi="Calibri" w:cs="Calibri"/>
          <w:b/>
          <w:sz w:val="22"/>
          <w:szCs w:val="22"/>
          <w:lang w:eastAsia="ar-SA"/>
        </w:rPr>
        <w:t>5</w:t>
      </w:r>
    </w:p>
    <w:p w14:paraId="2D5601B6" w14:textId="77777777" w:rsidR="001C06F9" w:rsidRPr="00DE3FE6" w:rsidRDefault="001C06F9" w:rsidP="001F189E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03071173" w14:textId="77777777" w:rsidR="00543B69" w:rsidRPr="00DE3FE6" w:rsidRDefault="00543B69" w:rsidP="001F189E">
      <w:pPr>
        <w:suppressAutoHyphens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Umowa obowiązuje od dnia jej zawarcia do </w:t>
      </w:r>
      <w:r w:rsidRPr="00DE3FE6">
        <w:rPr>
          <w:rFonts w:ascii="Calibri" w:hAnsi="Calibri" w:cs="Calibri"/>
          <w:b/>
          <w:bCs/>
          <w:sz w:val="22"/>
          <w:szCs w:val="22"/>
          <w:lang w:eastAsia="ar-SA"/>
        </w:rPr>
        <w:t>……………….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z zastrzeżeniem, że pozostają w mocy postanowienia dotyczące świadczeń przewidzianych do wykonania po tej dacie, w tym dotyczące świadczeń w ramach udzielonej gwarancji, a także dotyczące kar umownych.</w:t>
      </w:r>
    </w:p>
    <w:p w14:paraId="22C6253F" w14:textId="0267B030" w:rsidR="00C74151" w:rsidRPr="00DE3FE6" w:rsidRDefault="00C74151" w:rsidP="001F189E">
      <w:pPr>
        <w:widowControl w:val="0"/>
        <w:shd w:val="clear" w:color="auto" w:fill="FFFFFF"/>
        <w:tabs>
          <w:tab w:val="left" w:pos="974"/>
        </w:tabs>
        <w:suppressAutoHyphens/>
        <w:autoSpaceDE w:val="0"/>
        <w:ind w:left="974" w:right="24"/>
        <w:jc w:val="both"/>
        <w:rPr>
          <w:rFonts w:ascii="Calibri" w:hAnsi="Calibri" w:cs="Calibri"/>
          <w:spacing w:val="-7"/>
          <w:sz w:val="22"/>
          <w:szCs w:val="22"/>
          <w:lang w:eastAsia="ar-SA"/>
        </w:rPr>
      </w:pPr>
    </w:p>
    <w:p w14:paraId="6D53831A" w14:textId="01112CAA" w:rsidR="001C06F9" w:rsidRPr="00DE3FE6" w:rsidRDefault="00C74151" w:rsidP="001F189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§ </w:t>
      </w:r>
      <w:r w:rsidR="00E2262D" w:rsidRPr="00DE3FE6">
        <w:rPr>
          <w:rFonts w:ascii="Calibri" w:hAnsi="Calibri" w:cs="Calibri"/>
          <w:b/>
          <w:sz w:val="22"/>
          <w:szCs w:val="22"/>
          <w:lang w:eastAsia="ar-SA"/>
        </w:rPr>
        <w:t>6</w:t>
      </w:r>
    </w:p>
    <w:p w14:paraId="0AE2AEED" w14:textId="77777777" w:rsidR="005C02C2" w:rsidRPr="00DE3FE6" w:rsidRDefault="005C02C2" w:rsidP="001F189E">
      <w:pPr>
        <w:suppressAutoHyphens/>
        <w:rPr>
          <w:rFonts w:ascii="Calibri" w:hAnsi="Calibri" w:cs="Calibri"/>
          <w:sz w:val="22"/>
          <w:szCs w:val="22"/>
          <w:lang w:eastAsia="ar-SA"/>
        </w:rPr>
      </w:pPr>
    </w:p>
    <w:p w14:paraId="355D7CDC" w14:textId="276803BF" w:rsidR="005C02C2" w:rsidRPr="00DE3FE6" w:rsidRDefault="00C74151" w:rsidP="001F189E">
      <w:pPr>
        <w:numPr>
          <w:ilvl w:val="6"/>
          <w:numId w:val="12"/>
        </w:numPr>
        <w:tabs>
          <w:tab w:val="clear" w:pos="2880"/>
          <w:tab w:val="left" w:pos="567"/>
          <w:tab w:val="num" w:pos="5040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Wykonawca </w:t>
      </w: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udziela </w:t>
      </w:r>
      <w:r w:rsidR="00732C41" w:rsidRPr="00DE3FE6">
        <w:rPr>
          <w:rFonts w:ascii="Calibri" w:hAnsi="Calibri" w:cs="Calibri"/>
          <w:b/>
          <w:sz w:val="22"/>
          <w:szCs w:val="22"/>
          <w:lang w:eastAsia="ar-SA"/>
        </w:rPr>
        <w:t>………………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gwarancji na dostarczony sprzęt, która biegnie od daty podpisania Protokołu Zdawczo-Odbiorczego. W okresie gwarancji </w:t>
      </w:r>
      <w:r w:rsidRPr="00DE3FE6">
        <w:rPr>
          <w:rFonts w:ascii="Calibri" w:hAnsi="Calibri" w:cs="Calibri"/>
          <w:spacing w:val="-1"/>
          <w:sz w:val="22"/>
          <w:szCs w:val="22"/>
          <w:lang w:eastAsia="ar-SA"/>
        </w:rPr>
        <w:t xml:space="preserve">Wykonawca zobowiązuje się do naprawy lub wymiany na nowy </w:t>
      </w:r>
      <w:r w:rsidRPr="00DE3FE6">
        <w:rPr>
          <w:rFonts w:ascii="Calibri" w:hAnsi="Calibri" w:cs="Calibri"/>
          <w:sz w:val="22"/>
          <w:szCs w:val="22"/>
          <w:lang w:eastAsia="ar-SA"/>
        </w:rPr>
        <w:t>sprzętu</w:t>
      </w:r>
      <w:r w:rsidRPr="00DE3FE6">
        <w:rPr>
          <w:rFonts w:ascii="Calibri" w:hAnsi="Calibri" w:cs="Calibri"/>
          <w:spacing w:val="-1"/>
          <w:sz w:val="22"/>
          <w:szCs w:val="22"/>
          <w:lang w:eastAsia="ar-SA"/>
        </w:rPr>
        <w:t xml:space="preserve">, </w:t>
      </w:r>
      <w:r w:rsidR="001A535C" w:rsidRPr="00DE3FE6">
        <w:rPr>
          <w:rFonts w:ascii="Calibri" w:hAnsi="Calibri" w:cs="Calibri"/>
          <w:spacing w:val="-1"/>
          <w:sz w:val="22"/>
          <w:szCs w:val="22"/>
          <w:lang w:eastAsia="ar-SA"/>
        </w:rPr>
        <w:t>jeśli</w:t>
      </w:r>
      <w:r w:rsidRPr="00DE3FE6">
        <w:rPr>
          <w:rFonts w:ascii="Calibri" w:hAnsi="Calibri" w:cs="Calibri"/>
          <w:spacing w:val="-1"/>
          <w:sz w:val="22"/>
          <w:szCs w:val="22"/>
          <w:lang w:eastAsia="ar-SA"/>
        </w:rPr>
        <w:t xml:space="preserve"> ulegnie uszkodzeniu. 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Koszt serwisu </w:t>
      </w:r>
      <w:r w:rsidRPr="00DE3FE6">
        <w:rPr>
          <w:rFonts w:ascii="Calibri" w:hAnsi="Calibri" w:cs="Calibri"/>
          <w:b/>
          <w:sz w:val="22"/>
          <w:szCs w:val="22"/>
          <w:lang w:eastAsia="ar-SA"/>
        </w:rPr>
        <w:t>gwarancyjnego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oraz przeglądów gwarancyjnych, w okresie gwarancyjnym, Wykonawca uwzględnił w wartości umowy</w:t>
      </w:r>
      <w:r w:rsidR="00304F79" w:rsidRPr="00DE3FE6">
        <w:rPr>
          <w:rFonts w:ascii="Calibri" w:hAnsi="Calibri" w:cs="Calibri"/>
          <w:sz w:val="22"/>
          <w:szCs w:val="22"/>
          <w:lang w:eastAsia="ar-SA"/>
        </w:rPr>
        <w:t>.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35DE7DFD" w14:textId="26D40E92" w:rsidR="005C02C2" w:rsidRPr="00DE3FE6" w:rsidRDefault="00C74151" w:rsidP="001F189E">
      <w:pPr>
        <w:numPr>
          <w:ilvl w:val="6"/>
          <w:numId w:val="12"/>
        </w:numPr>
        <w:tabs>
          <w:tab w:val="clear" w:pos="2880"/>
          <w:tab w:val="left" w:pos="567"/>
          <w:tab w:val="num" w:pos="5040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Wykonawca nie ponosi odpowiedzialno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hAnsi="Calibri" w:cs="Calibri"/>
          <w:sz w:val="22"/>
          <w:szCs w:val="22"/>
          <w:lang w:eastAsia="ar-SA"/>
        </w:rPr>
        <w:t>ci za uszkodzenia powstałe w czasie eksploatacji, je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hAnsi="Calibri" w:cs="Calibri"/>
          <w:sz w:val="22"/>
          <w:szCs w:val="22"/>
          <w:lang w:eastAsia="ar-SA"/>
        </w:rPr>
        <w:t>li s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 xml:space="preserve">ą </w:t>
      </w:r>
      <w:r w:rsidRPr="00DE3FE6">
        <w:rPr>
          <w:rFonts w:ascii="Calibri" w:hAnsi="Calibri" w:cs="Calibri"/>
          <w:sz w:val="22"/>
          <w:szCs w:val="22"/>
          <w:lang w:eastAsia="ar-SA"/>
        </w:rPr>
        <w:t>one spowodowane niestosowaniem si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 xml:space="preserve">ę </w:t>
      </w:r>
      <w:r w:rsidRPr="00DE3FE6">
        <w:rPr>
          <w:rFonts w:ascii="Calibri" w:hAnsi="Calibri" w:cs="Calibri"/>
          <w:sz w:val="22"/>
          <w:szCs w:val="22"/>
          <w:lang w:eastAsia="ar-SA"/>
        </w:rPr>
        <w:t>do dostarczonej instrukcji obsługi sprzętu.</w:t>
      </w:r>
    </w:p>
    <w:p w14:paraId="6FE43EE8" w14:textId="77777777" w:rsidR="007C5A72" w:rsidRPr="00DE3FE6" w:rsidRDefault="007C5A72" w:rsidP="001F189E">
      <w:pPr>
        <w:numPr>
          <w:ilvl w:val="6"/>
          <w:numId w:val="12"/>
        </w:numPr>
        <w:tabs>
          <w:tab w:val="clear" w:pos="2880"/>
          <w:tab w:val="left" w:pos="567"/>
          <w:tab w:val="num" w:pos="5040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Serwis gwarancyjny i pogwarancyjny 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hAnsi="Calibri" w:cs="Calibri"/>
          <w:sz w:val="22"/>
          <w:szCs w:val="22"/>
          <w:lang w:eastAsia="ar-SA"/>
        </w:rPr>
        <w:t>wiadczy: ……………………………………..</w:t>
      </w:r>
    </w:p>
    <w:p w14:paraId="224E4D56" w14:textId="4687EEBB" w:rsidR="007C5A72" w:rsidRPr="00DE3FE6" w:rsidRDefault="007C5A72" w:rsidP="001F189E">
      <w:pPr>
        <w:numPr>
          <w:ilvl w:val="6"/>
          <w:numId w:val="12"/>
        </w:numPr>
        <w:tabs>
          <w:tab w:val="clear" w:pos="2880"/>
          <w:tab w:val="left" w:pos="567"/>
          <w:tab w:val="num" w:pos="5040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Czas reakcji na zgłoszone nieprawidłowości w sprzęcie przez Zamawiającego wynosi 2 godziny od wpłynięcia zgłoszenia mailowego do pracownika serwisu, zgłoszonego na adres e-mail pracownika serwisu: ………………………………….., lub telefonicznie na numer: ………………....</w:t>
      </w:r>
      <w:r w:rsidR="008F23FE" w:rsidRPr="00DE3FE6">
        <w:rPr>
          <w:rFonts w:ascii="Calibri" w:hAnsi="Calibri" w:cs="Calibri"/>
          <w:sz w:val="22"/>
          <w:szCs w:val="22"/>
          <w:lang w:eastAsia="ar-SA"/>
        </w:rPr>
        <w:t>.</w:t>
      </w:r>
    </w:p>
    <w:p w14:paraId="30F99244" w14:textId="77777777" w:rsidR="007C5A72" w:rsidRPr="00DE3FE6" w:rsidRDefault="007C5A72" w:rsidP="001F189E">
      <w:pPr>
        <w:numPr>
          <w:ilvl w:val="6"/>
          <w:numId w:val="12"/>
        </w:numPr>
        <w:tabs>
          <w:tab w:val="clear" w:pos="2880"/>
          <w:tab w:val="left" w:pos="567"/>
          <w:tab w:val="num" w:pos="5040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Jakiekolwiek wydłu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ż</w:t>
      </w:r>
      <w:r w:rsidRPr="00DE3FE6">
        <w:rPr>
          <w:rFonts w:ascii="Calibri" w:hAnsi="Calibri" w:cs="Calibri"/>
          <w:sz w:val="22"/>
          <w:szCs w:val="22"/>
          <w:lang w:eastAsia="ar-SA"/>
        </w:rPr>
        <w:t>enie czasu trwania naprawy gwarancyjnej powy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ż</w:t>
      </w:r>
      <w:r w:rsidRPr="00DE3FE6">
        <w:rPr>
          <w:rFonts w:ascii="Calibri" w:hAnsi="Calibri" w:cs="Calibri"/>
          <w:sz w:val="22"/>
          <w:szCs w:val="22"/>
          <w:lang w:eastAsia="ar-SA"/>
        </w:rPr>
        <w:t>ej 2 dni roboczych, niezale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ż</w:t>
      </w:r>
      <w:r w:rsidRPr="00DE3FE6">
        <w:rPr>
          <w:rFonts w:ascii="Calibri" w:hAnsi="Calibri" w:cs="Calibri"/>
          <w:sz w:val="22"/>
          <w:szCs w:val="22"/>
          <w:lang w:eastAsia="ar-SA"/>
        </w:rPr>
        <w:t>nie od przyczyn, powoduje przedłu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ż</w:t>
      </w:r>
      <w:r w:rsidRPr="00DE3FE6">
        <w:rPr>
          <w:rFonts w:ascii="Calibri" w:hAnsi="Calibri" w:cs="Calibri"/>
          <w:sz w:val="22"/>
          <w:szCs w:val="22"/>
          <w:lang w:eastAsia="ar-SA"/>
        </w:rPr>
        <w:t>enie okresu gwarancji o całkowity okres niesprawno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hAnsi="Calibri" w:cs="Calibri"/>
          <w:sz w:val="22"/>
          <w:szCs w:val="22"/>
          <w:lang w:eastAsia="ar-SA"/>
        </w:rPr>
        <w:t>ci sprzętu.</w:t>
      </w:r>
    </w:p>
    <w:p w14:paraId="4848D907" w14:textId="4A172227" w:rsidR="00FA25AF" w:rsidRPr="00DE3FE6" w:rsidRDefault="007C5A72" w:rsidP="001F189E">
      <w:pPr>
        <w:numPr>
          <w:ilvl w:val="6"/>
          <w:numId w:val="12"/>
        </w:numPr>
        <w:tabs>
          <w:tab w:val="clear" w:pos="2880"/>
          <w:tab w:val="left" w:pos="567"/>
          <w:tab w:val="num" w:pos="5040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Celem wykonania usług serwisowych, personel Wykonawcy uzyska dost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ę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p do dostarczonego sprzętu w siedzibie Zamawiającego, w terminach uzgodnionych z Zamawiającym. </w:t>
      </w:r>
    </w:p>
    <w:p w14:paraId="00834CA1" w14:textId="77777777" w:rsidR="007C5A72" w:rsidRPr="00DE3FE6" w:rsidRDefault="007C5A72" w:rsidP="001F189E">
      <w:pPr>
        <w:numPr>
          <w:ilvl w:val="6"/>
          <w:numId w:val="12"/>
        </w:numPr>
        <w:tabs>
          <w:tab w:val="clear" w:pos="2880"/>
          <w:tab w:val="left" w:pos="567"/>
          <w:tab w:val="num" w:pos="5040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lastRenderedPageBreak/>
        <w:t>W razie odrzucenia reklamacji przez Wykonawc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ę</w:t>
      </w:r>
      <w:r w:rsidRPr="00DE3FE6">
        <w:rPr>
          <w:rFonts w:ascii="Calibri" w:hAnsi="Calibri" w:cs="Calibri"/>
          <w:sz w:val="22"/>
          <w:szCs w:val="22"/>
          <w:lang w:eastAsia="ar-SA"/>
        </w:rPr>
        <w:t>, Zamawiaj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ą</w:t>
      </w:r>
      <w:r w:rsidRPr="00DE3FE6">
        <w:rPr>
          <w:rFonts w:ascii="Calibri" w:hAnsi="Calibri" w:cs="Calibri"/>
          <w:sz w:val="22"/>
          <w:szCs w:val="22"/>
          <w:lang w:eastAsia="ar-SA"/>
        </w:rPr>
        <w:t>cy mo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ż</w:t>
      </w:r>
      <w:r w:rsidRPr="00DE3FE6">
        <w:rPr>
          <w:rFonts w:ascii="Calibri" w:hAnsi="Calibri" w:cs="Calibri"/>
          <w:sz w:val="22"/>
          <w:szCs w:val="22"/>
          <w:lang w:eastAsia="ar-SA"/>
        </w:rPr>
        <w:t>e wnie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 xml:space="preserve">ść 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wniosek </w:t>
      </w:r>
      <w:r w:rsidRPr="00DE3FE6">
        <w:rPr>
          <w:rFonts w:ascii="Calibri" w:hAnsi="Calibri" w:cs="Calibri"/>
          <w:sz w:val="22"/>
          <w:szCs w:val="22"/>
          <w:lang w:eastAsia="ar-SA"/>
        </w:rPr>
        <w:br/>
        <w:t>o spowodowanie przeprowadzenia ekspertyzy przez wła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hAnsi="Calibri" w:cs="Calibri"/>
          <w:sz w:val="22"/>
          <w:szCs w:val="22"/>
          <w:lang w:eastAsia="ar-SA"/>
        </w:rPr>
        <w:t>ciwy organ.</w:t>
      </w:r>
    </w:p>
    <w:p w14:paraId="481F712A" w14:textId="77777777" w:rsidR="007C5A72" w:rsidRPr="00DE3FE6" w:rsidRDefault="007C5A72" w:rsidP="001F189E">
      <w:pPr>
        <w:numPr>
          <w:ilvl w:val="6"/>
          <w:numId w:val="12"/>
        </w:numPr>
        <w:tabs>
          <w:tab w:val="clear" w:pos="2880"/>
          <w:tab w:val="left" w:pos="567"/>
          <w:tab w:val="num" w:pos="5040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Je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ż</w:t>
      </w:r>
      <w:r w:rsidRPr="00DE3FE6">
        <w:rPr>
          <w:rFonts w:ascii="Calibri" w:hAnsi="Calibri" w:cs="Calibri"/>
          <w:sz w:val="22"/>
          <w:szCs w:val="22"/>
          <w:lang w:eastAsia="ar-SA"/>
        </w:rPr>
        <w:t>eli reklamacja Zamawiaj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ą</w:t>
      </w:r>
      <w:r w:rsidRPr="00DE3FE6">
        <w:rPr>
          <w:rFonts w:ascii="Calibri" w:hAnsi="Calibri" w:cs="Calibri"/>
          <w:sz w:val="22"/>
          <w:szCs w:val="22"/>
          <w:lang w:eastAsia="ar-SA"/>
        </w:rPr>
        <w:t>cego oka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ż</w:t>
      </w:r>
      <w:r w:rsidRPr="00DE3FE6">
        <w:rPr>
          <w:rFonts w:ascii="Calibri" w:hAnsi="Calibri" w:cs="Calibri"/>
          <w:sz w:val="22"/>
          <w:szCs w:val="22"/>
          <w:lang w:eastAsia="ar-SA"/>
        </w:rPr>
        <w:t>e si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 xml:space="preserve">ę </w:t>
      </w:r>
      <w:r w:rsidRPr="00DE3FE6">
        <w:rPr>
          <w:rFonts w:ascii="Calibri" w:hAnsi="Calibri" w:cs="Calibri"/>
          <w:sz w:val="22"/>
          <w:szCs w:val="22"/>
          <w:lang w:eastAsia="ar-SA"/>
        </w:rPr>
        <w:t>uzasadniona, koszty zwi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ą</w:t>
      </w:r>
      <w:r w:rsidRPr="00DE3FE6">
        <w:rPr>
          <w:rFonts w:ascii="Calibri" w:hAnsi="Calibri" w:cs="Calibri"/>
          <w:sz w:val="22"/>
          <w:szCs w:val="22"/>
          <w:lang w:eastAsia="ar-SA"/>
        </w:rPr>
        <w:t>zane z przeprowadzeniem ekspertyzy ponosi Wykonawca.</w:t>
      </w:r>
    </w:p>
    <w:p w14:paraId="6EA56B05" w14:textId="3C004710" w:rsidR="00F23827" w:rsidRPr="00DE3FE6" w:rsidRDefault="007C5A72" w:rsidP="001F189E">
      <w:pPr>
        <w:numPr>
          <w:ilvl w:val="6"/>
          <w:numId w:val="12"/>
        </w:numPr>
        <w:tabs>
          <w:tab w:val="clear" w:pos="2880"/>
          <w:tab w:val="left" w:pos="567"/>
          <w:tab w:val="num" w:pos="5040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Wykonawca wymieni na nowy sprzęt, który był poddany 3 naprawom gwarancyjnym, wynikłym nie z winy użytkownika, w terminie 7 dni (roboczych) od zgłoszenia przez Zamawiającego takiej konieczności. </w:t>
      </w:r>
    </w:p>
    <w:p w14:paraId="6CDC7A85" w14:textId="6CECC154" w:rsidR="007C5A72" w:rsidRPr="00DE3FE6" w:rsidRDefault="007C5A72" w:rsidP="001F189E">
      <w:pPr>
        <w:numPr>
          <w:ilvl w:val="6"/>
          <w:numId w:val="12"/>
        </w:numPr>
        <w:tabs>
          <w:tab w:val="clear" w:pos="2880"/>
          <w:tab w:val="left" w:pos="567"/>
          <w:tab w:val="num" w:pos="5040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Wszelkie wymagane przegl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ą</w:t>
      </w:r>
      <w:r w:rsidRPr="00DE3FE6">
        <w:rPr>
          <w:rFonts w:ascii="Calibri" w:hAnsi="Calibri" w:cs="Calibri"/>
          <w:sz w:val="22"/>
          <w:szCs w:val="22"/>
          <w:lang w:eastAsia="ar-SA"/>
        </w:rPr>
        <w:t>dy serwisowe w okresie gwarancyjnym Wykonawca dokona bezpłatnie.</w:t>
      </w:r>
      <w:r w:rsidR="009155B3" w:rsidRPr="00DE3FE6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61553308" w14:textId="77777777" w:rsidR="007C5A72" w:rsidRPr="00DE3FE6" w:rsidRDefault="007C5A72" w:rsidP="001F189E">
      <w:pPr>
        <w:pStyle w:val="Akapitzlist"/>
        <w:numPr>
          <w:ilvl w:val="6"/>
          <w:numId w:val="12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  <w:lang w:eastAsia="ar-SA"/>
        </w:rPr>
        <w:t>W okresie gwarancji, Wykonawca zobowiązuje się na własny koszt do naprawy lub wymiany każdego z elementów, podzespołów lub zespołów dostarczonego przedmiotu umowy, które uległy uszkodzeniu z przyczyn wad konstrukcyjnych lub materiałowych.</w:t>
      </w:r>
    </w:p>
    <w:p w14:paraId="1C939758" w14:textId="77777777" w:rsidR="007C5A72" w:rsidRPr="00DE3FE6" w:rsidRDefault="007C5A72" w:rsidP="001F189E">
      <w:pPr>
        <w:pStyle w:val="Akapitzlist"/>
        <w:numPr>
          <w:ilvl w:val="6"/>
          <w:numId w:val="12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  <w:lang w:eastAsia="ar-SA"/>
        </w:rPr>
        <w:t>W przypadku stwierdzenia przez Zamawiającego wad utajnionych konstrukcyjnych lub jakościowych w okresie obowiązywania gwarancji, o wykryciu wady Zamawiający powiadomi na pi</w:t>
      </w:r>
      <w:r w:rsidRPr="00DE3FE6">
        <w:rPr>
          <w:rFonts w:ascii="Calibri" w:eastAsia="TimesNewRoman" w:hAnsi="Calibri" w:cs="Calibri"/>
          <w:sz w:val="22"/>
          <w:szCs w:val="22"/>
          <w:lang w:eastAsia="ar-SA"/>
        </w:rPr>
        <w:t>ś</w:t>
      </w:r>
      <w:r w:rsidRPr="00DE3FE6">
        <w:rPr>
          <w:rFonts w:ascii="Calibri" w:eastAsia="Calibri" w:hAnsi="Calibri" w:cs="Calibri"/>
          <w:sz w:val="22"/>
          <w:szCs w:val="22"/>
          <w:lang w:eastAsia="ar-SA"/>
        </w:rPr>
        <w:t>mie Wykonawcę w terminie 14 dni od daty jej ujawnienia.</w:t>
      </w:r>
    </w:p>
    <w:p w14:paraId="6521D1D9" w14:textId="7567C686" w:rsidR="007C5A72" w:rsidRPr="00DE3FE6" w:rsidRDefault="007C5A72" w:rsidP="001F189E">
      <w:pPr>
        <w:pStyle w:val="Akapitzlist"/>
        <w:numPr>
          <w:ilvl w:val="6"/>
          <w:numId w:val="12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iCs/>
          <w:sz w:val="22"/>
          <w:szCs w:val="22"/>
          <w:lang w:eastAsia="ar-SA"/>
        </w:rPr>
        <w:t xml:space="preserve">Terminy usunięcia ujawnionych wad Wykonawca jest zobowiązany usunąć do 7 dni od pisemnego zgłoszenia przez Zamawiającego, z zastrzeżeniem, iż w przypadku przekroczenia terminu, Wykonawca jest zobowiązany niezwłocznie, do 3 dni od zgłoszenia przedstawić Zamawiającemu do akceptacji termin usunięcia wad wraz z argumentacją dotyczącą powodu przekroczenia wydłużenia czasu usunięcia wad.   </w:t>
      </w:r>
    </w:p>
    <w:p w14:paraId="5D7C6B97" w14:textId="77777777" w:rsidR="007C5A72" w:rsidRPr="00DE3FE6" w:rsidRDefault="007C5A72" w:rsidP="001F189E">
      <w:pPr>
        <w:pStyle w:val="Akapitzlist"/>
        <w:numPr>
          <w:ilvl w:val="6"/>
          <w:numId w:val="12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</w:rPr>
        <w:t>Wszelkie naprawy serwisowe oraz czynności obsługowe dokonane w okresie gwarancyjnym odnotowane zostaną przez serwis Wykonawcy w karcie gwarancyjnej.</w:t>
      </w:r>
    </w:p>
    <w:p w14:paraId="09386011" w14:textId="77777777" w:rsidR="007C5A72" w:rsidRPr="00DE3FE6" w:rsidRDefault="007C5A72" w:rsidP="001F189E">
      <w:pPr>
        <w:pStyle w:val="Akapitzlist"/>
        <w:numPr>
          <w:ilvl w:val="6"/>
          <w:numId w:val="12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iCs/>
          <w:sz w:val="22"/>
          <w:szCs w:val="22"/>
          <w:lang w:eastAsia="ar-SA"/>
        </w:rPr>
        <w:t>Wykonawca nie może odmówić usunięcia wad bez względu na wysokość związanych z tym kosztów.</w:t>
      </w:r>
    </w:p>
    <w:p w14:paraId="52CA2858" w14:textId="77777777" w:rsidR="007C5A72" w:rsidRPr="00DE3FE6" w:rsidRDefault="007C5A72" w:rsidP="001F189E">
      <w:pPr>
        <w:pStyle w:val="Akapitzlist"/>
        <w:numPr>
          <w:ilvl w:val="6"/>
          <w:numId w:val="12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eastAsia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iCs/>
          <w:sz w:val="22"/>
          <w:szCs w:val="22"/>
          <w:lang w:eastAsia="ar-SA"/>
        </w:rPr>
        <w:t>Uprawnienia Zamawiającego z tytułu rękojmi dotyczące wad fizycznych, jak i okres jej trwania są tożsame z uprawnieniami z tytułu gwarancji.</w:t>
      </w:r>
    </w:p>
    <w:p w14:paraId="6B3C328C" w14:textId="2D4B12BD" w:rsidR="005430E7" w:rsidRPr="00DE3FE6" w:rsidRDefault="007C5A72" w:rsidP="001F189E">
      <w:pPr>
        <w:pStyle w:val="Akapitzlist"/>
        <w:numPr>
          <w:ilvl w:val="6"/>
          <w:numId w:val="12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iCs/>
          <w:sz w:val="22"/>
          <w:szCs w:val="22"/>
          <w:lang w:eastAsia="ar-SA"/>
        </w:rPr>
        <w:t xml:space="preserve">Wykonawca zobowiązuje się do wykonywania </w:t>
      </w:r>
      <w:r w:rsidR="009155B3" w:rsidRPr="00DE3FE6">
        <w:rPr>
          <w:rFonts w:ascii="Calibri" w:eastAsia="Calibri" w:hAnsi="Calibri" w:cs="Calibri"/>
          <w:iCs/>
          <w:sz w:val="22"/>
          <w:szCs w:val="22"/>
          <w:lang w:eastAsia="ar-SA"/>
        </w:rPr>
        <w:t xml:space="preserve">przeglądów serwisowych i </w:t>
      </w:r>
      <w:r w:rsidRPr="00DE3FE6">
        <w:rPr>
          <w:rFonts w:ascii="Calibri" w:eastAsia="Calibri" w:hAnsi="Calibri" w:cs="Calibri"/>
          <w:iCs/>
          <w:sz w:val="22"/>
          <w:szCs w:val="22"/>
          <w:lang w:eastAsia="ar-SA"/>
        </w:rPr>
        <w:t xml:space="preserve">serwisu na warunkach wskazanych w Ofercie, stanowiącej </w:t>
      </w:r>
      <w:r w:rsidRPr="00DE3FE6">
        <w:rPr>
          <w:rFonts w:ascii="Calibri" w:eastAsia="Calibri" w:hAnsi="Calibri" w:cs="Calibri"/>
          <w:iCs/>
          <w:color w:val="000000" w:themeColor="text1"/>
          <w:sz w:val="22"/>
          <w:szCs w:val="22"/>
          <w:lang w:eastAsia="ar-SA"/>
        </w:rPr>
        <w:t xml:space="preserve">Załącznik nr </w:t>
      </w:r>
      <w:r w:rsidR="00576708" w:rsidRPr="00DE3FE6">
        <w:rPr>
          <w:rFonts w:ascii="Calibri" w:eastAsia="Calibri" w:hAnsi="Calibri" w:cs="Calibri"/>
          <w:iCs/>
          <w:color w:val="000000" w:themeColor="text1"/>
          <w:sz w:val="22"/>
          <w:szCs w:val="22"/>
          <w:lang w:eastAsia="ar-SA"/>
        </w:rPr>
        <w:t>2</w:t>
      </w:r>
      <w:r w:rsidRPr="00DE3FE6">
        <w:rPr>
          <w:rFonts w:ascii="Calibri" w:eastAsia="Calibri" w:hAnsi="Calibri" w:cs="Calibri"/>
          <w:iCs/>
          <w:color w:val="000000" w:themeColor="text1"/>
          <w:sz w:val="22"/>
          <w:szCs w:val="22"/>
          <w:lang w:eastAsia="ar-SA"/>
        </w:rPr>
        <w:t xml:space="preserve"> </w:t>
      </w:r>
      <w:r w:rsidRPr="00DE3FE6">
        <w:rPr>
          <w:rFonts w:ascii="Calibri" w:eastAsia="Calibri" w:hAnsi="Calibri" w:cs="Calibri"/>
          <w:iCs/>
          <w:sz w:val="22"/>
          <w:szCs w:val="22"/>
          <w:lang w:eastAsia="ar-SA"/>
        </w:rPr>
        <w:t>do Umowy.</w:t>
      </w:r>
      <w:r w:rsidR="009155B3" w:rsidRPr="00DE3FE6">
        <w:rPr>
          <w:rFonts w:ascii="Calibri" w:hAnsi="Calibri" w:cs="Calibri"/>
          <w:sz w:val="22"/>
          <w:szCs w:val="22"/>
          <w:lang w:eastAsia="ar-SA"/>
        </w:rPr>
        <w:t xml:space="preserve"> Termin wykonania przeglądów i serwisu Wykonawca ustali z</w:t>
      </w:r>
      <w:r w:rsidR="00E60F8E" w:rsidRPr="00DE3FE6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5430E7" w:rsidRPr="00DE3FE6">
        <w:rPr>
          <w:rFonts w:ascii="Calibri" w:hAnsi="Calibri" w:cs="Calibri"/>
          <w:sz w:val="22"/>
          <w:szCs w:val="22"/>
          <w:lang w:eastAsia="ar-SA"/>
        </w:rPr>
        <w:t>osobą odpowiedzialną za realizację umowy ze strony Zamawiającego, o której mowa w § 1</w:t>
      </w:r>
      <w:r w:rsidR="00690BCB" w:rsidRPr="00DE3FE6">
        <w:rPr>
          <w:rFonts w:ascii="Calibri" w:hAnsi="Calibri" w:cs="Calibri"/>
          <w:sz w:val="22"/>
          <w:szCs w:val="22"/>
          <w:lang w:eastAsia="ar-SA"/>
        </w:rPr>
        <w:t>2</w:t>
      </w:r>
      <w:r w:rsidR="005430E7" w:rsidRPr="00DE3FE6">
        <w:rPr>
          <w:rFonts w:ascii="Calibri" w:hAnsi="Calibri" w:cs="Calibri"/>
          <w:sz w:val="22"/>
          <w:szCs w:val="22"/>
          <w:lang w:eastAsia="ar-SA"/>
        </w:rPr>
        <w:t xml:space="preserve"> ust. 2 Umowy.</w:t>
      </w:r>
    </w:p>
    <w:p w14:paraId="5158ACA6" w14:textId="77777777" w:rsidR="00C74151" w:rsidRPr="00DE3FE6" w:rsidRDefault="00C74151" w:rsidP="001F189E">
      <w:pPr>
        <w:suppressAutoHyphens/>
        <w:ind w:right="-142"/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51E432FF" w14:textId="687EF22C" w:rsidR="00C74151" w:rsidRPr="00DE3FE6" w:rsidRDefault="00C74151" w:rsidP="001F189E">
      <w:pPr>
        <w:suppressAutoHyphens/>
        <w:ind w:left="3540" w:hanging="3540"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§ </w:t>
      </w:r>
      <w:r w:rsidR="00E2262D" w:rsidRPr="00DE3FE6">
        <w:rPr>
          <w:rFonts w:ascii="Calibri" w:hAnsi="Calibri" w:cs="Calibri"/>
          <w:b/>
          <w:sz w:val="22"/>
          <w:szCs w:val="22"/>
          <w:lang w:eastAsia="ar-SA"/>
        </w:rPr>
        <w:t>7</w:t>
      </w:r>
    </w:p>
    <w:p w14:paraId="3A85408C" w14:textId="77777777" w:rsidR="005C02C2" w:rsidRPr="00DE3FE6" w:rsidRDefault="005C02C2" w:rsidP="001F189E">
      <w:pPr>
        <w:suppressAutoHyphens/>
        <w:ind w:left="3540" w:hanging="3540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5FABEB52" w14:textId="4570E562" w:rsidR="001C7C6F" w:rsidRPr="00DE3FE6" w:rsidRDefault="006839E7" w:rsidP="001F189E">
      <w:pPr>
        <w:numPr>
          <w:ilvl w:val="0"/>
          <w:numId w:val="5"/>
        </w:numPr>
        <w:tabs>
          <w:tab w:val="clear" w:pos="36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Wykonawca zapłaci Zamawiającemu karę umowną w wysokości 0,2%</w:t>
      </w:r>
      <w:r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 xml:space="preserve"> 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wynagrodzenia brutto, określonego w </w:t>
      </w:r>
      <w:r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>§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</w:t>
      </w:r>
      <w:r w:rsidR="00543B69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4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ust. 1</w:t>
      </w:r>
      <w:r w:rsidR="001C7C6F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Umowy:</w:t>
      </w:r>
    </w:p>
    <w:p w14:paraId="0BEB0D63" w14:textId="171CB44D" w:rsidR="001C7C6F" w:rsidRPr="00DE3FE6" w:rsidRDefault="006839E7" w:rsidP="001F189E">
      <w:pPr>
        <w:pStyle w:val="Akapitzlist"/>
        <w:numPr>
          <w:ilvl w:val="0"/>
          <w:numId w:val="38"/>
        </w:numPr>
        <w:tabs>
          <w:tab w:val="left" w:pos="0"/>
        </w:tabs>
        <w:suppressAutoHyphens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za każdy rozpoczęty dzień zwłoki </w:t>
      </w:r>
      <w:r w:rsidR="001C7C6F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w stosunku do planowanego terminu dostawy sprzętu lub jego uruchomienia określonego </w:t>
      </w:r>
      <w:r w:rsidR="00DE353A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w </w:t>
      </w:r>
      <w:r w:rsidR="00DE353A" w:rsidRPr="00DE3FE6">
        <w:rPr>
          <w:rFonts w:ascii="Calibri" w:hAnsi="Calibri" w:cs="Calibri"/>
          <w:sz w:val="22"/>
          <w:szCs w:val="22"/>
        </w:rPr>
        <w:t xml:space="preserve">§ </w:t>
      </w:r>
      <w:r w:rsidR="00543B69" w:rsidRPr="00DE3FE6">
        <w:rPr>
          <w:rFonts w:ascii="Calibri" w:hAnsi="Calibri" w:cs="Calibri"/>
          <w:sz w:val="22"/>
          <w:szCs w:val="22"/>
        </w:rPr>
        <w:t>3</w:t>
      </w:r>
      <w:r w:rsidR="00DE353A" w:rsidRPr="00DE3FE6">
        <w:rPr>
          <w:rFonts w:ascii="Calibri" w:hAnsi="Calibri" w:cs="Calibri"/>
          <w:sz w:val="22"/>
          <w:szCs w:val="22"/>
        </w:rPr>
        <w:t xml:space="preserve"> ust. 1</w:t>
      </w:r>
      <w:r w:rsidR="001C7C6F" w:rsidRPr="00DE3FE6">
        <w:rPr>
          <w:rFonts w:ascii="Calibri" w:hAnsi="Calibri" w:cs="Calibri"/>
          <w:sz w:val="22"/>
          <w:szCs w:val="22"/>
        </w:rPr>
        <w:t xml:space="preserve"> Umowy;</w:t>
      </w:r>
    </w:p>
    <w:p w14:paraId="0C101BA2" w14:textId="34782A7B" w:rsidR="001C7C6F" w:rsidRPr="00DE3FE6" w:rsidRDefault="001C7C6F" w:rsidP="001F189E">
      <w:pPr>
        <w:pStyle w:val="Akapitzlist"/>
        <w:numPr>
          <w:ilvl w:val="0"/>
          <w:numId w:val="38"/>
        </w:numPr>
        <w:tabs>
          <w:tab w:val="left" w:pos="0"/>
        </w:tabs>
        <w:suppressAutoHyphens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za każdy rozpoczęty dzień zwłoki w </w:t>
      </w:r>
      <w:r w:rsidRPr="00DE3FE6">
        <w:rPr>
          <w:rFonts w:ascii="Calibri" w:hAnsi="Calibri" w:cs="Calibri"/>
          <w:sz w:val="22"/>
          <w:szCs w:val="22"/>
        </w:rPr>
        <w:t xml:space="preserve">przeprowadzeniu szkolenia w odniesieniu do terminu określonego w § </w:t>
      </w:r>
      <w:r w:rsidR="00543B69" w:rsidRPr="00DE3FE6">
        <w:rPr>
          <w:rFonts w:ascii="Calibri" w:hAnsi="Calibri" w:cs="Calibri"/>
          <w:sz w:val="22"/>
          <w:szCs w:val="22"/>
        </w:rPr>
        <w:t>3</w:t>
      </w:r>
      <w:r w:rsidRPr="00DE3FE6">
        <w:rPr>
          <w:rFonts w:ascii="Calibri" w:hAnsi="Calibri" w:cs="Calibri"/>
          <w:sz w:val="22"/>
          <w:szCs w:val="22"/>
        </w:rPr>
        <w:t xml:space="preserve"> ust. </w:t>
      </w:r>
      <w:r w:rsidR="00C74E49" w:rsidRPr="00DE3FE6">
        <w:rPr>
          <w:rFonts w:ascii="Calibri" w:hAnsi="Calibri" w:cs="Calibri"/>
          <w:sz w:val="22"/>
          <w:szCs w:val="22"/>
        </w:rPr>
        <w:t>3</w:t>
      </w:r>
      <w:r w:rsidRPr="00DE3FE6">
        <w:rPr>
          <w:rFonts w:ascii="Calibri" w:hAnsi="Calibri" w:cs="Calibri"/>
          <w:sz w:val="22"/>
          <w:szCs w:val="22"/>
        </w:rPr>
        <w:t xml:space="preserve"> Umowy;</w:t>
      </w:r>
    </w:p>
    <w:p w14:paraId="265392D5" w14:textId="2423298E" w:rsidR="00E60F8E" w:rsidRPr="00DE3FE6" w:rsidRDefault="001C7C6F" w:rsidP="001F189E">
      <w:pPr>
        <w:pStyle w:val="Akapitzlist"/>
        <w:numPr>
          <w:ilvl w:val="0"/>
          <w:numId w:val="38"/>
        </w:numPr>
        <w:tabs>
          <w:tab w:val="left" w:pos="0"/>
        </w:tabs>
        <w:suppressAutoHyphens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sz w:val="22"/>
          <w:szCs w:val="22"/>
        </w:rPr>
        <w:t>za każdy dzień zwłoki w realizacji obowiązk</w:t>
      </w:r>
      <w:r w:rsidR="00E60F8E" w:rsidRPr="00DE3FE6">
        <w:rPr>
          <w:rFonts w:ascii="Calibri" w:hAnsi="Calibri" w:cs="Calibri"/>
          <w:sz w:val="22"/>
          <w:szCs w:val="22"/>
        </w:rPr>
        <w:t>ów wymiany sprzętu na nowy lub usunięcia wad ujawnionych w sprzęcie</w:t>
      </w:r>
      <w:r w:rsidRPr="00DE3FE6">
        <w:rPr>
          <w:rFonts w:ascii="Calibri" w:hAnsi="Calibri" w:cs="Calibri"/>
          <w:sz w:val="22"/>
          <w:szCs w:val="22"/>
        </w:rPr>
        <w:t xml:space="preserve">, </w:t>
      </w:r>
      <w:r w:rsidR="008A2BE5" w:rsidRPr="00DE3FE6">
        <w:rPr>
          <w:rFonts w:ascii="Calibri" w:hAnsi="Calibri" w:cs="Calibri"/>
          <w:sz w:val="22"/>
          <w:szCs w:val="22"/>
        </w:rPr>
        <w:t>w stosunku do terminów</w:t>
      </w:r>
      <w:r w:rsidR="001F0499" w:rsidRPr="00DE3FE6">
        <w:rPr>
          <w:rFonts w:ascii="Calibri" w:hAnsi="Calibri" w:cs="Calibri"/>
          <w:sz w:val="22"/>
          <w:szCs w:val="22"/>
        </w:rPr>
        <w:t>,</w:t>
      </w:r>
      <w:r w:rsidR="008A2BE5" w:rsidRPr="00DE3FE6">
        <w:rPr>
          <w:rFonts w:ascii="Calibri" w:hAnsi="Calibri" w:cs="Calibri"/>
          <w:sz w:val="22"/>
          <w:szCs w:val="22"/>
        </w:rPr>
        <w:t xml:space="preserve"> </w:t>
      </w:r>
      <w:r w:rsidR="00DE353A" w:rsidRPr="00DE3FE6">
        <w:rPr>
          <w:rFonts w:ascii="Calibri" w:hAnsi="Calibri" w:cs="Calibri"/>
          <w:sz w:val="22"/>
          <w:szCs w:val="22"/>
        </w:rPr>
        <w:t xml:space="preserve">o których mowa w </w:t>
      </w:r>
      <w:r w:rsidR="00DE353A"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>§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</w:t>
      </w:r>
      <w:r w:rsidR="00690BCB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6</w:t>
      </w:r>
      <w:r w:rsidR="00DE353A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ust. </w:t>
      </w:r>
      <w:r w:rsidR="007C5A72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9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i 1</w:t>
      </w:r>
      <w:r w:rsidR="007C5A72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3</w:t>
      </w:r>
      <w:r w:rsidR="00DE353A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Umowy</w:t>
      </w:r>
      <w:r w:rsidR="00E60F8E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.</w:t>
      </w:r>
    </w:p>
    <w:p w14:paraId="5D4F8386" w14:textId="1089D4B3" w:rsidR="00FA25AF" w:rsidRPr="00DE3FE6" w:rsidRDefault="00E60F8E" w:rsidP="001F189E">
      <w:pPr>
        <w:numPr>
          <w:ilvl w:val="0"/>
          <w:numId w:val="5"/>
        </w:numPr>
        <w:tabs>
          <w:tab w:val="clear" w:pos="36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>Wykonawca zapłaci Zamawia</w:t>
      </w:r>
      <w:r w:rsidR="00F24FA1"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>jącemu karę umowną w wysokości 0,04 % w</w:t>
      </w:r>
      <w:r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 xml:space="preserve">ynagrodzenia brutto określonego 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w </w:t>
      </w:r>
      <w:r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>§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4 ust. 1 Umowy </w:t>
      </w:r>
      <w:r w:rsidRPr="00DE3FE6">
        <w:rPr>
          <w:rFonts w:ascii="Calibri" w:hAnsi="Calibri" w:cs="Calibri"/>
          <w:sz w:val="22"/>
          <w:szCs w:val="22"/>
        </w:rPr>
        <w:t>za każdą godzinę zwłoki w stosunku do</w:t>
      </w:r>
      <w:r w:rsidR="00217669" w:rsidRPr="00DE3FE6">
        <w:rPr>
          <w:rFonts w:ascii="Calibri" w:hAnsi="Calibri" w:cs="Calibri"/>
          <w:sz w:val="22"/>
          <w:szCs w:val="22"/>
        </w:rPr>
        <w:t xml:space="preserve"> terminu</w:t>
      </w:r>
      <w:r w:rsidRPr="00DE3FE6">
        <w:rPr>
          <w:rFonts w:ascii="Calibri" w:hAnsi="Calibri" w:cs="Calibri"/>
          <w:sz w:val="22"/>
          <w:szCs w:val="22"/>
        </w:rPr>
        <w:t xml:space="preserve"> podjęcia reakcji na zgłoszone nieprawidłowości w sprzęcie </w:t>
      </w:r>
      <w:r w:rsidR="00217669" w:rsidRPr="00DE3FE6">
        <w:rPr>
          <w:rFonts w:ascii="Calibri" w:hAnsi="Calibri" w:cs="Calibri"/>
          <w:sz w:val="22"/>
          <w:szCs w:val="22"/>
        </w:rPr>
        <w:t xml:space="preserve">określonego </w:t>
      </w:r>
      <w:r w:rsidRPr="00DE3FE6">
        <w:rPr>
          <w:rFonts w:ascii="Calibri" w:hAnsi="Calibri" w:cs="Calibri"/>
          <w:sz w:val="22"/>
          <w:szCs w:val="22"/>
        </w:rPr>
        <w:t xml:space="preserve">w </w:t>
      </w:r>
      <w:r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>§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</w:t>
      </w:r>
      <w:r w:rsidR="00690BCB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6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ust. 4 Umowy.</w:t>
      </w:r>
    </w:p>
    <w:p w14:paraId="49850DFD" w14:textId="4CB53D46" w:rsidR="001C7C6F" w:rsidRPr="00DE3FE6" w:rsidRDefault="001C7C6F" w:rsidP="001F189E">
      <w:pPr>
        <w:numPr>
          <w:ilvl w:val="0"/>
          <w:numId w:val="5"/>
        </w:numPr>
        <w:tabs>
          <w:tab w:val="clear" w:pos="36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Wykonawca zapłaci Zamawiającemu karę umowną w przypadku odstąpienia przez Zamawiającego lub Wykonawcę od Umowy, z przyczyn</w:t>
      </w:r>
      <w:r w:rsidR="001F0499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,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za które odpowiedzialność ponosi Wykonawca - w wysokości 20% wynagrodzenia brutto określonego Umową.</w:t>
      </w:r>
    </w:p>
    <w:p w14:paraId="0BE909CF" w14:textId="5FFC8CB5" w:rsidR="005C02C2" w:rsidRPr="00DE3FE6" w:rsidRDefault="00C74151" w:rsidP="001F189E">
      <w:pPr>
        <w:numPr>
          <w:ilvl w:val="0"/>
          <w:numId w:val="5"/>
        </w:numPr>
        <w:tabs>
          <w:tab w:val="clear" w:pos="36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>Łączna wysokość kar umownych naliczanych przez Zamawiającego nie może przekroczyć</w:t>
      </w:r>
      <w:r w:rsidR="00CD734E"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 xml:space="preserve"> 20</w:t>
      </w:r>
      <w:r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 xml:space="preserve">% 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wynagrodzenia brutto, określonego </w:t>
      </w:r>
      <w:r w:rsidR="0029570C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Umową.</w:t>
      </w:r>
    </w:p>
    <w:p w14:paraId="02EBDB60" w14:textId="77777777" w:rsidR="005C02C2" w:rsidRPr="00DE3FE6" w:rsidRDefault="00C74151" w:rsidP="001F189E">
      <w:pPr>
        <w:numPr>
          <w:ilvl w:val="0"/>
          <w:numId w:val="5"/>
        </w:numPr>
        <w:tabs>
          <w:tab w:val="clear" w:pos="36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Strony zastrzegają możliwość dochodzenia odszkodowania przenoszącego wysokość ww. kar umownych na zasadach określonych przepisami </w:t>
      </w:r>
      <w:r w:rsidR="00CD734E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K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odeksu cywilnego.</w:t>
      </w:r>
    </w:p>
    <w:p w14:paraId="2D4BAAAC" w14:textId="394E2FF1" w:rsidR="005C02C2" w:rsidRPr="00DE3FE6" w:rsidRDefault="00C74151" w:rsidP="001F189E">
      <w:pPr>
        <w:numPr>
          <w:ilvl w:val="0"/>
          <w:numId w:val="5"/>
        </w:numPr>
        <w:tabs>
          <w:tab w:val="clear" w:pos="36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lastRenderedPageBreak/>
        <w:t xml:space="preserve">Wykonawca oświadcza, że wyraża zgodę na potrącenie kar umownych ze wszystkich swoich wierzytelności względem Zamawiającego, w tym z należnego mu wynagrodzenia. </w:t>
      </w:r>
      <w:r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>Potrącenie przez Zamawiającego należnych kar umownych nie wymaga uprzedniego wezwania Wykonawcy do zapłaty kar umownych.</w:t>
      </w:r>
    </w:p>
    <w:p w14:paraId="4ADF5630" w14:textId="090010B5" w:rsidR="005C02C2" w:rsidRPr="00DE3FE6" w:rsidRDefault="00C74151" w:rsidP="001F189E">
      <w:pPr>
        <w:numPr>
          <w:ilvl w:val="0"/>
          <w:numId w:val="5"/>
        </w:numPr>
        <w:tabs>
          <w:tab w:val="clear" w:pos="36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W przypadku</w:t>
      </w:r>
      <w:r w:rsidR="001F0499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,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jeśli potrącenie, o którym mowa w ust. </w:t>
      </w:r>
      <w:r w:rsidR="00217669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6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nie jest możliwe, Zamawiający wezwie Wykonawcę do zapłaty kary umownej wyznaczając termin dokonania zapłaty na 14 dni od daty doręczenia wezwania do jej zapłaty.</w:t>
      </w:r>
    </w:p>
    <w:p w14:paraId="74FA47C6" w14:textId="77777777" w:rsidR="00C74151" w:rsidRPr="00DE3FE6" w:rsidRDefault="00C74151" w:rsidP="001F189E">
      <w:pPr>
        <w:numPr>
          <w:ilvl w:val="0"/>
          <w:numId w:val="5"/>
        </w:numPr>
        <w:tabs>
          <w:tab w:val="clear" w:pos="360"/>
          <w:tab w:val="left" w:pos="0"/>
          <w:tab w:val="num" w:pos="567"/>
        </w:tabs>
        <w:suppressAutoHyphens/>
        <w:ind w:left="567" w:hanging="567"/>
        <w:jc w:val="both"/>
        <w:textAlignment w:val="baseline"/>
        <w:rPr>
          <w:rFonts w:ascii="Calibri" w:hAnsi="Calibri" w:cs="Calibri"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bCs/>
          <w:kern w:val="1"/>
          <w:sz w:val="22"/>
          <w:szCs w:val="22"/>
          <w:lang w:eastAsia="hi-IN" w:bidi="hi-IN"/>
        </w:rPr>
        <w:t>Niezależnie od sposobu rozliczania kar umownych, Zamawiający wystawi Wykonawcy notę księgową (obciążeniową) na kwotę należnych kar umownych.</w:t>
      </w:r>
    </w:p>
    <w:p w14:paraId="34B10A02" w14:textId="430D0535" w:rsidR="007B279C" w:rsidRPr="00DE3FE6" w:rsidRDefault="007B279C" w:rsidP="001F189E">
      <w:pPr>
        <w:suppressAutoHyphens/>
        <w:ind w:right="-142"/>
        <w:rPr>
          <w:rFonts w:ascii="Calibri" w:hAnsi="Calibri" w:cs="Calibri"/>
          <w:b/>
          <w:sz w:val="22"/>
          <w:szCs w:val="22"/>
          <w:lang w:eastAsia="ar-SA"/>
        </w:rPr>
      </w:pPr>
    </w:p>
    <w:p w14:paraId="72823C65" w14:textId="2D3DBE0F" w:rsidR="00C74151" w:rsidRPr="00DE3FE6" w:rsidRDefault="00C74151" w:rsidP="001F189E">
      <w:pPr>
        <w:suppressAutoHyphens/>
        <w:ind w:right="-142"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§ </w:t>
      </w:r>
      <w:r w:rsidR="00E2262D" w:rsidRPr="00DE3FE6">
        <w:rPr>
          <w:rFonts w:ascii="Calibri" w:hAnsi="Calibri" w:cs="Calibri"/>
          <w:b/>
          <w:sz w:val="22"/>
          <w:szCs w:val="22"/>
          <w:lang w:eastAsia="ar-SA"/>
        </w:rPr>
        <w:t>8</w:t>
      </w:r>
    </w:p>
    <w:p w14:paraId="0953EB73" w14:textId="77777777" w:rsidR="005C02C2" w:rsidRPr="00DE3FE6" w:rsidRDefault="005C02C2" w:rsidP="001F189E">
      <w:pPr>
        <w:suppressAutoHyphens/>
        <w:ind w:right="-142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737C5EE2" w14:textId="77777777" w:rsidR="00C74151" w:rsidRPr="00DE3FE6" w:rsidRDefault="00C74151" w:rsidP="001F189E">
      <w:pPr>
        <w:pStyle w:val="Akapitzlist"/>
        <w:numPr>
          <w:ilvl w:val="1"/>
          <w:numId w:val="7"/>
        </w:numPr>
        <w:tabs>
          <w:tab w:val="clear" w:pos="1080"/>
          <w:tab w:val="num" w:pos="567"/>
        </w:tabs>
        <w:suppressAutoHyphens/>
        <w:overflowPunct w:val="0"/>
        <w:autoSpaceDE w:val="0"/>
        <w:ind w:left="567" w:right="-142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Zamawiający może rozwiązać umowę ze skutkiem natychmiastowym w przypadku:</w:t>
      </w:r>
    </w:p>
    <w:p w14:paraId="05510894" w14:textId="77777777" w:rsidR="005C02C2" w:rsidRPr="00DE3FE6" w:rsidRDefault="00C74151" w:rsidP="001F189E">
      <w:pPr>
        <w:pStyle w:val="Akapitzlist"/>
        <w:numPr>
          <w:ilvl w:val="1"/>
          <w:numId w:val="14"/>
        </w:num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braku możliwości realizacji zamówienia z powodu okoliczności, za które odpowiedzialność ponosi Wykonawca;</w:t>
      </w:r>
    </w:p>
    <w:p w14:paraId="10C2CEA4" w14:textId="29247031" w:rsidR="00C74151" w:rsidRPr="00DE3FE6" w:rsidRDefault="00C74151" w:rsidP="001F189E">
      <w:pPr>
        <w:pStyle w:val="Akapitzlist"/>
        <w:numPr>
          <w:ilvl w:val="1"/>
          <w:numId w:val="14"/>
        </w:num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odmowy przez Wykonawcę realizacji umowy zgodnie z postanowieniami umowy </w:t>
      </w:r>
      <w:r w:rsidR="005430E7" w:rsidRPr="00DE3FE6">
        <w:rPr>
          <w:rFonts w:ascii="Calibri" w:hAnsi="Calibri" w:cs="Calibri"/>
          <w:sz w:val="22"/>
          <w:szCs w:val="22"/>
          <w:lang w:eastAsia="ar-SA"/>
        </w:rPr>
        <w:br/>
      </w:r>
      <w:r w:rsidRPr="00DE3FE6">
        <w:rPr>
          <w:rFonts w:ascii="Calibri" w:hAnsi="Calibri" w:cs="Calibri"/>
          <w:sz w:val="22"/>
          <w:szCs w:val="22"/>
          <w:lang w:eastAsia="ar-SA"/>
        </w:rPr>
        <w:t>i ofertą przetargową.</w:t>
      </w:r>
    </w:p>
    <w:p w14:paraId="10D20029" w14:textId="3C2053CE" w:rsidR="00E36E8A" w:rsidRPr="00DE3FE6" w:rsidRDefault="00FB7DFC" w:rsidP="001F189E">
      <w:pPr>
        <w:pStyle w:val="Akapitzlist"/>
        <w:numPr>
          <w:ilvl w:val="1"/>
          <w:numId w:val="7"/>
        </w:numPr>
        <w:tabs>
          <w:tab w:val="clear" w:pos="1080"/>
          <w:tab w:val="left" w:pos="567"/>
        </w:tabs>
        <w:ind w:left="567" w:right="85" w:hanging="567"/>
        <w:jc w:val="both"/>
        <w:rPr>
          <w:rFonts w:ascii="Calibri" w:eastAsia="Calibri" w:hAnsi="Calibri" w:cs="Calibri"/>
          <w:sz w:val="22"/>
          <w:szCs w:val="22"/>
        </w:rPr>
      </w:pPr>
      <w:r w:rsidRPr="00DE3FE6">
        <w:rPr>
          <w:rFonts w:ascii="Calibri" w:hAnsi="Calibri" w:cs="Calibri"/>
          <w:sz w:val="22"/>
          <w:szCs w:val="22"/>
        </w:rPr>
        <w:t>Zamawiającemu przysługuje prawo do odstąpienia od umowy, jeżeli przedmiot umowy nie zostanie wykonany do dnia ……………..</w:t>
      </w:r>
      <w:r w:rsidR="003C13EA" w:rsidRPr="00DE3FE6">
        <w:rPr>
          <w:rFonts w:ascii="Calibri" w:hAnsi="Calibri" w:cs="Calibri"/>
          <w:sz w:val="22"/>
          <w:szCs w:val="22"/>
        </w:rPr>
        <w:t xml:space="preserve"> </w:t>
      </w:r>
      <w:r w:rsidRPr="00DE3FE6">
        <w:rPr>
          <w:rFonts w:ascii="Calibri" w:hAnsi="Calibri" w:cs="Calibri"/>
          <w:sz w:val="22"/>
          <w:szCs w:val="22"/>
        </w:rPr>
        <w:t xml:space="preserve">z winy leżącej po stronie Wykonawcy na skutek okoliczności, za które Wykonawca nie ponosi odpowiedzialności (siła wyższa). W takim przypadku Zamawiający ma prawo żądać zapłaty kary umownej z tytułu odstąpienia od umowy z przyczyn nieleżących po stronie Zamawiającego. </w:t>
      </w:r>
    </w:p>
    <w:p w14:paraId="3E5A7A6F" w14:textId="565AE471" w:rsidR="003C13EA" w:rsidRPr="00DE3FE6" w:rsidRDefault="00E36E8A" w:rsidP="001F189E">
      <w:pPr>
        <w:pStyle w:val="Akapitzlist"/>
        <w:numPr>
          <w:ilvl w:val="1"/>
          <w:numId w:val="7"/>
        </w:numPr>
        <w:tabs>
          <w:tab w:val="clear" w:pos="1080"/>
          <w:tab w:val="left" w:pos="567"/>
        </w:tabs>
        <w:ind w:left="567" w:right="85" w:hanging="567"/>
        <w:jc w:val="both"/>
        <w:rPr>
          <w:rFonts w:ascii="Calibri" w:eastAsia="Calibri" w:hAnsi="Calibri" w:cs="Calibri"/>
          <w:sz w:val="22"/>
          <w:szCs w:val="22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Wykonawca może żądać jedynie wynagrodzenia należnego mu z tytułu wykonania części umowy.</w:t>
      </w:r>
    </w:p>
    <w:p w14:paraId="505148BE" w14:textId="52AA3E50" w:rsidR="003C13EA" w:rsidRPr="00DE3FE6" w:rsidRDefault="003C13EA" w:rsidP="001F189E">
      <w:pPr>
        <w:pStyle w:val="Akapitzlist"/>
        <w:numPr>
          <w:ilvl w:val="1"/>
          <w:numId w:val="7"/>
        </w:numPr>
        <w:tabs>
          <w:tab w:val="clear" w:pos="1080"/>
          <w:tab w:val="left" w:pos="567"/>
        </w:tabs>
        <w:ind w:left="567" w:right="85" w:hanging="567"/>
        <w:jc w:val="both"/>
        <w:rPr>
          <w:rFonts w:ascii="Calibri" w:eastAsia="Calibri" w:hAnsi="Calibri" w:cs="Calibri"/>
          <w:i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  <w:lang w:val="sq-AL" w:eastAsia="ar-SA"/>
        </w:rPr>
        <w:t>Oświadczenie o odstąpieniu od Umowy Zamawiający składa zachowując formę pisemną nie później niż w terminie 30 dni od dnia powzięcia przez Zamawiajacego informacji o zajściu okoliczności określonej w ust. 2 i 3 powyżej. Wykonawca nie może dochodzić od Zamawiającego naprawienia szkody powstałej w związku z odstąpieniem przez Zamawiającego od Umowy.</w:t>
      </w:r>
    </w:p>
    <w:p w14:paraId="25671A6C" w14:textId="77777777" w:rsidR="008207F8" w:rsidRPr="00DE3FE6" w:rsidRDefault="008207F8" w:rsidP="001F189E">
      <w:pPr>
        <w:tabs>
          <w:tab w:val="left" w:pos="567"/>
        </w:tabs>
        <w:ind w:right="85"/>
        <w:jc w:val="both"/>
        <w:rPr>
          <w:rFonts w:ascii="Calibri" w:hAnsi="Calibri" w:cs="Calibri"/>
          <w:b/>
          <w:sz w:val="22"/>
          <w:szCs w:val="22"/>
          <w:lang w:eastAsia="ar-SA"/>
        </w:rPr>
      </w:pPr>
    </w:p>
    <w:p w14:paraId="7F6D73F4" w14:textId="03E2788D" w:rsidR="00C74151" w:rsidRPr="00DE3FE6" w:rsidRDefault="00C74151" w:rsidP="001F189E">
      <w:pPr>
        <w:suppressAutoHyphens/>
        <w:ind w:right="-142"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§ </w:t>
      </w:r>
      <w:r w:rsidR="00E2262D" w:rsidRPr="00DE3FE6">
        <w:rPr>
          <w:rFonts w:ascii="Calibri" w:hAnsi="Calibri" w:cs="Calibri"/>
          <w:b/>
          <w:sz w:val="22"/>
          <w:szCs w:val="22"/>
          <w:lang w:eastAsia="ar-SA"/>
        </w:rPr>
        <w:t>9</w:t>
      </w:r>
    </w:p>
    <w:p w14:paraId="250645DD" w14:textId="77777777" w:rsidR="005C02C2" w:rsidRPr="00DE3FE6" w:rsidRDefault="005C02C2" w:rsidP="001F189E">
      <w:pPr>
        <w:suppressAutoHyphens/>
        <w:ind w:right="-142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0719F25A" w14:textId="30BF73DA" w:rsidR="00FA25AF" w:rsidRPr="00DE3FE6" w:rsidRDefault="00C74151" w:rsidP="001F189E">
      <w:pPr>
        <w:numPr>
          <w:ilvl w:val="0"/>
          <w:numId w:val="15"/>
        </w:numPr>
        <w:tabs>
          <w:tab w:val="clear" w:pos="963"/>
          <w:tab w:val="num" w:pos="567"/>
        </w:tabs>
        <w:suppressAutoHyphens/>
        <w:ind w:left="567" w:right="-142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Wykonawca zobowiązuje się do zachowania w tajemnicy wszelkich informacji technicznych, technologicznych, organizacyjnych i handlowych nieprzeznaczonych do publicznej wiadomości, uzyskanych w związku z wykonaniem niniejszej umowy. Wszelkie informacje </w:t>
      </w:r>
    </w:p>
    <w:p w14:paraId="7CB2EA40" w14:textId="2058BB66" w:rsidR="00C74151" w:rsidRPr="00DE3FE6" w:rsidRDefault="00C74151" w:rsidP="001F189E">
      <w:pPr>
        <w:suppressAutoHyphens/>
        <w:ind w:left="567" w:right="-142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dotyczące przedmiotu umowy są własnością Zamawiającego i Wykonawca zobowiązany jest do niewykorzystywania ich przy realizacji innych zleceń, zamówień lub umów.</w:t>
      </w:r>
    </w:p>
    <w:p w14:paraId="5097A6F7" w14:textId="77777777" w:rsidR="001310ED" w:rsidRPr="00DE3FE6" w:rsidRDefault="00C74151" w:rsidP="001F189E">
      <w:pPr>
        <w:numPr>
          <w:ilvl w:val="0"/>
          <w:numId w:val="15"/>
        </w:numPr>
        <w:tabs>
          <w:tab w:val="clear" w:pos="963"/>
          <w:tab w:val="num" w:pos="567"/>
        </w:tabs>
        <w:suppressAutoHyphens/>
        <w:ind w:left="567" w:right="-142" w:hanging="567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Wykonawca oświadcza, że jest w pełni świadomy faktu, że w okresie wykonywania umow</w:t>
      </w:r>
      <w:r w:rsidR="003C13EA" w:rsidRPr="00DE3FE6">
        <w:rPr>
          <w:rFonts w:ascii="Calibri" w:hAnsi="Calibri" w:cs="Calibri"/>
          <w:sz w:val="22"/>
          <w:szCs w:val="22"/>
          <w:lang w:eastAsia="ar-SA"/>
        </w:rPr>
        <w:t>y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będzie miał dostęp do informacji stanowiących tajemnicę przedsiębiorstwa Zamawiającego (w rozumieniu ustawy o zwalczaniu nieuczciwej konkurencji) oraz że w przypadku naruszenia tajemnic przedsiębiorstwa Zamawiającego będzie ponosić odpowiedzialność na zasadach określonych w ww. ustawie.</w:t>
      </w:r>
    </w:p>
    <w:p w14:paraId="675A4700" w14:textId="77777777" w:rsidR="001310ED" w:rsidRPr="00DE3FE6" w:rsidRDefault="001310ED" w:rsidP="001F189E">
      <w:pPr>
        <w:numPr>
          <w:ilvl w:val="0"/>
          <w:numId w:val="15"/>
        </w:numPr>
        <w:tabs>
          <w:tab w:val="clear" w:pos="963"/>
          <w:tab w:val="num" w:pos="567"/>
        </w:tabs>
        <w:suppressAutoHyphens/>
        <w:ind w:left="567" w:right="-142" w:hanging="567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eastAsia="Calibri" w:hAnsi="Calibri" w:cs="Calibri"/>
          <w:sz w:val="22"/>
          <w:szCs w:val="22"/>
        </w:rPr>
        <w:t xml:space="preserve">Wykonawca podejmie wszelkie środki w celu zapobieżenia powstaniu ryzyka konfliktu interesów, które mogłyby wpłynąć na bezstronne i obiektywne realizowanie zadań wynikających z niniejszej umowy. </w:t>
      </w:r>
      <w:r w:rsidRPr="00DE3FE6">
        <w:rPr>
          <w:rFonts w:ascii="Calibri" w:hAnsi="Calibri" w:cs="Calibri"/>
          <w:sz w:val="22"/>
          <w:szCs w:val="22"/>
        </w:rPr>
        <w:t>Przy czym, konflikt interesów, o którym mowa w zdaniu poprzednim powstaje w szczególności w przypadku istnienia interesu ekonomicznego, politycznego, zawodowego, powodów rodzinnych lub emocjonalnych lub innego wspólnego interesu.</w:t>
      </w:r>
    </w:p>
    <w:p w14:paraId="2D219E83" w14:textId="77777777" w:rsidR="001310ED" w:rsidRPr="00DE3FE6" w:rsidRDefault="001310ED" w:rsidP="001F189E">
      <w:pPr>
        <w:suppressAutoHyphens/>
        <w:ind w:left="567" w:right="-142"/>
        <w:jc w:val="both"/>
        <w:rPr>
          <w:rFonts w:ascii="Calibri" w:hAnsi="Calibri" w:cs="Calibri"/>
          <w:b/>
          <w:sz w:val="22"/>
          <w:szCs w:val="22"/>
          <w:lang w:eastAsia="ar-SA"/>
        </w:rPr>
      </w:pPr>
    </w:p>
    <w:p w14:paraId="5B621580" w14:textId="1F2D0677" w:rsidR="00C74151" w:rsidRPr="00DE3FE6" w:rsidRDefault="00C74151" w:rsidP="001F189E">
      <w:pPr>
        <w:suppressAutoHyphens/>
        <w:ind w:right="-142"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§ </w:t>
      </w:r>
      <w:r w:rsidR="002012A5" w:rsidRPr="00DE3FE6">
        <w:rPr>
          <w:rFonts w:ascii="Calibri" w:hAnsi="Calibri" w:cs="Calibri"/>
          <w:b/>
          <w:sz w:val="22"/>
          <w:szCs w:val="22"/>
          <w:lang w:eastAsia="ar-SA"/>
        </w:rPr>
        <w:t>1</w:t>
      </w:r>
      <w:r w:rsidR="00E2262D" w:rsidRPr="00DE3FE6">
        <w:rPr>
          <w:rFonts w:ascii="Calibri" w:hAnsi="Calibri" w:cs="Calibri"/>
          <w:b/>
          <w:sz w:val="22"/>
          <w:szCs w:val="22"/>
          <w:lang w:eastAsia="ar-SA"/>
        </w:rPr>
        <w:t>0</w:t>
      </w:r>
    </w:p>
    <w:p w14:paraId="5CDFB972" w14:textId="77777777" w:rsidR="005C02C2" w:rsidRPr="00DE3FE6" w:rsidRDefault="005C02C2" w:rsidP="001F189E">
      <w:pPr>
        <w:suppressAutoHyphens/>
        <w:ind w:right="-142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7B8F9FB9" w14:textId="1D79DE0B" w:rsidR="00F23827" w:rsidRPr="00DE3FE6" w:rsidRDefault="00C74151" w:rsidP="001F189E">
      <w:pPr>
        <w:numPr>
          <w:ilvl w:val="0"/>
          <w:numId w:val="17"/>
        </w:numPr>
        <w:tabs>
          <w:tab w:val="clear" w:pos="360"/>
          <w:tab w:val="left" w:pos="567"/>
        </w:tabs>
        <w:suppressAutoHyphens/>
        <w:overflowPunct w:val="0"/>
        <w:autoSpaceDE w:val="0"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Wszelkie zmiany lub uzupełnienia umowy wymagają formy pisemnej pod rygorem nieważności.</w:t>
      </w:r>
    </w:p>
    <w:p w14:paraId="0981ABAE" w14:textId="7CEE6E60" w:rsidR="00C74151" w:rsidRPr="00DE3FE6" w:rsidRDefault="00C74151" w:rsidP="001F189E">
      <w:pPr>
        <w:numPr>
          <w:ilvl w:val="0"/>
          <w:numId w:val="17"/>
        </w:numPr>
        <w:tabs>
          <w:tab w:val="clear" w:pos="360"/>
          <w:tab w:val="left" w:pos="567"/>
        </w:tabs>
        <w:suppressAutoHyphens/>
        <w:overflowPunct w:val="0"/>
        <w:autoSpaceDE w:val="0"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Zamawiający przewiduje możliwość dokonania zmian treści umowy w stosunku do treści oferty, na podstawie której dokonano wyboru Wykonawcy w zakresie terminu wykonania umowy w następujących </w:t>
      </w:r>
      <w:r w:rsidR="006171FE" w:rsidRPr="00DE3FE6">
        <w:rPr>
          <w:rFonts w:ascii="Calibri" w:hAnsi="Calibri" w:cs="Calibri"/>
          <w:sz w:val="22"/>
          <w:szCs w:val="22"/>
          <w:lang w:eastAsia="ar-SA"/>
        </w:rPr>
        <w:t>przypadk</w:t>
      </w:r>
      <w:r w:rsidR="00DA5DE5" w:rsidRPr="00DE3FE6">
        <w:rPr>
          <w:rFonts w:ascii="Calibri" w:hAnsi="Calibri" w:cs="Calibri"/>
          <w:sz w:val="22"/>
          <w:szCs w:val="22"/>
          <w:lang w:eastAsia="ar-SA"/>
        </w:rPr>
        <w:t>ach</w:t>
      </w:r>
      <w:r w:rsidRPr="00DE3FE6">
        <w:rPr>
          <w:rFonts w:ascii="Calibri" w:hAnsi="Calibri" w:cs="Calibri"/>
          <w:sz w:val="22"/>
          <w:szCs w:val="22"/>
          <w:lang w:eastAsia="ar-SA"/>
        </w:rPr>
        <w:t>:</w:t>
      </w:r>
    </w:p>
    <w:p w14:paraId="6659845E" w14:textId="61D588FC" w:rsidR="00DA5DE5" w:rsidRPr="00DE3FE6" w:rsidRDefault="00DA5DE5" w:rsidP="001F189E">
      <w:pPr>
        <w:numPr>
          <w:ilvl w:val="0"/>
          <w:numId w:val="16"/>
        </w:numPr>
        <w:tabs>
          <w:tab w:val="clear" w:pos="720"/>
          <w:tab w:val="num" w:pos="1134"/>
        </w:tabs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z powodu działań osób trzecich uniemożliwiających wykonanie przedmiotu umowy, które to działania nie </w:t>
      </w:r>
      <w:r w:rsidR="001F0499" w:rsidRPr="00DE3FE6">
        <w:rPr>
          <w:rFonts w:ascii="Calibri" w:hAnsi="Calibri" w:cs="Calibri"/>
          <w:sz w:val="22"/>
          <w:szCs w:val="22"/>
          <w:lang w:eastAsia="ar-SA"/>
        </w:rPr>
        <w:t>s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ą konsekwencją winy którejkolwiek ze </w:t>
      </w:r>
      <w:r w:rsidR="009155B3" w:rsidRPr="00DE3FE6">
        <w:rPr>
          <w:rFonts w:ascii="Calibri" w:hAnsi="Calibri" w:cs="Calibri"/>
          <w:sz w:val="22"/>
          <w:szCs w:val="22"/>
          <w:lang w:eastAsia="ar-SA"/>
        </w:rPr>
        <w:t>S</w:t>
      </w:r>
      <w:r w:rsidRPr="00DE3FE6">
        <w:rPr>
          <w:rFonts w:ascii="Calibri" w:hAnsi="Calibri" w:cs="Calibri"/>
          <w:sz w:val="22"/>
          <w:szCs w:val="22"/>
          <w:lang w:eastAsia="ar-SA"/>
        </w:rPr>
        <w:t>tron</w:t>
      </w:r>
      <w:r w:rsidR="001F0499" w:rsidRPr="00DE3FE6">
        <w:rPr>
          <w:rFonts w:ascii="Calibri" w:hAnsi="Calibri" w:cs="Calibri"/>
          <w:sz w:val="22"/>
          <w:szCs w:val="22"/>
          <w:lang w:eastAsia="ar-SA"/>
        </w:rPr>
        <w:t>;</w:t>
      </w:r>
    </w:p>
    <w:p w14:paraId="23E1A307" w14:textId="2F048D92" w:rsidR="00C74151" w:rsidRPr="00DE3FE6" w:rsidRDefault="00C74151" w:rsidP="001F189E">
      <w:pPr>
        <w:numPr>
          <w:ilvl w:val="0"/>
          <w:numId w:val="16"/>
        </w:numPr>
        <w:tabs>
          <w:tab w:val="clear" w:pos="720"/>
          <w:tab w:val="num" w:pos="1134"/>
        </w:tabs>
        <w:suppressAutoHyphens/>
        <w:autoSpaceDE w:val="0"/>
        <w:ind w:left="1134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z powodu braku możliwości przeszkolenia personelu Zamawiającego, o ile jest ona zawiniona przez Zamawiającego.</w:t>
      </w:r>
    </w:p>
    <w:p w14:paraId="223804E2" w14:textId="4E3E3FC6" w:rsidR="005C02C2" w:rsidRPr="00DE3FE6" w:rsidRDefault="00C74151" w:rsidP="001F189E">
      <w:pPr>
        <w:numPr>
          <w:ilvl w:val="0"/>
          <w:numId w:val="17"/>
        </w:numPr>
        <w:tabs>
          <w:tab w:val="clear" w:pos="360"/>
          <w:tab w:val="left" w:pos="567"/>
        </w:tabs>
        <w:suppressAutoHyphens/>
        <w:overflowPunct w:val="0"/>
        <w:autoSpaceDE w:val="0"/>
        <w:ind w:left="540" w:hanging="540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Dopuszczalne są zmiany w niniejszej umowie, w przypadkach innych niż wskazane w ust. 2, o ile są to zmiany nieistotne w stosunku do treści oferty, na podstawie której wybrano Wykonawcę</w:t>
      </w:r>
      <w:r w:rsidR="001310ED" w:rsidRPr="00DE3FE6">
        <w:rPr>
          <w:rFonts w:ascii="Calibri" w:hAnsi="Calibri" w:cs="Calibri"/>
          <w:sz w:val="22"/>
          <w:szCs w:val="22"/>
          <w:lang w:eastAsia="ar-SA"/>
        </w:rPr>
        <w:t xml:space="preserve"> realizującego niniejszą umowę, </w:t>
      </w:r>
      <w:r w:rsidR="001310ED" w:rsidRPr="00DE3FE6">
        <w:rPr>
          <w:rFonts w:ascii="Calibri" w:hAnsi="Calibri" w:cs="Calibri"/>
          <w:color w:val="000000" w:themeColor="text1"/>
          <w:spacing w:val="-2"/>
          <w:sz w:val="22"/>
          <w:szCs w:val="22"/>
        </w:rPr>
        <w:t xml:space="preserve">a także </w:t>
      </w:r>
      <w:r w:rsidR="001310ED" w:rsidRPr="00DE3FE6">
        <w:rPr>
          <w:rFonts w:ascii="Calibri" w:hAnsi="Calibri" w:cs="Calibri"/>
          <w:sz w:val="22"/>
          <w:szCs w:val="22"/>
        </w:rPr>
        <w:t>zmiana wynikająca ze zobowiązań lub wytycznych nałożonych na Zamawiającego przez IOI w związku z realizacją Umowy o objęcie wsparciem.</w:t>
      </w:r>
    </w:p>
    <w:p w14:paraId="5A201490" w14:textId="77777777" w:rsidR="00C74151" w:rsidRPr="00DE3FE6" w:rsidRDefault="00C74151" w:rsidP="001F189E">
      <w:pPr>
        <w:numPr>
          <w:ilvl w:val="0"/>
          <w:numId w:val="17"/>
        </w:numPr>
        <w:tabs>
          <w:tab w:val="clear" w:pos="360"/>
          <w:tab w:val="left" w:pos="567"/>
        </w:tabs>
        <w:suppressAutoHyphens/>
        <w:overflowPunct w:val="0"/>
        <w:autoSpaceDE w:val="0"/>
        <w:ind w:left="540" w:hanging="540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Postanowienia umowy mogą być zmienione w stosunku do treści oferty, na podstawie której dokonano </w:t>
      </w:r>
      <w:r w:rsidR="00C50C6B" w:rsidRPr="00DE3FE6">
        <w:rPr>
          <w:rFonts w:ascii="Calibri" w:hAnsi="Calibri" w:cs="Calibri"/>
          <w:sz w:val="22"/>
          <w:szCs w:val="22"/>
          <w:lang w:eastAsia="ar-SA"/>
        </w:rPr>
        <w:t xml:space="preserve">wyboru </w:t>
      </w:r>
      <w:r w:rsidRPr="00DE3FE6">
        <w:rPr>
          <w:rFonts w:ascii="Calibri" w:hAnsi="Calibri" w:cs="Calibri"/>
          <w:sz w:val="22"/>
          <w:szCs w:val="22"/>
          <w:lang w:eastAsia="ar-SA"/>
        </w:rPr>
        <w:t>Wykonawcy, w przypadkach, o których mowa w ust. 2 o ile nie będzie to stało w sprzeczności z którymkolwiek z przepisów.</w:t>
      </w:r>
    </w:p>
    <w:p w14:paraId="1BC1B693" w14:textId="77777777" w:rsidR="00C74151" w:rsidRPr="00DE3FE6" w:rsidRDefault="00C74151" w:rsidP="001F189E">
      <w:pPr>
        <w:tabs>
          <w:tab w:val="left" w:pos="540"/>
          <w:tab w:val="left" w:pos="1080"/>
        </w:tabs>
        <w:suppressAutoHyphens/>
        <w:overflowPunct w:val="0"/>
        <w:autoSpaceDE w:val="0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7185EC35" w14:textId="2A7CF463" w:rsidR="00C74151" w:rsidRPr="00DE3FE6" w:rsidRDefault="00C74151" w:rsidP="001F189E">
      <w:pPr>
        <w:suppressAutoHyphens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§ </w:t>
      </w:r>
      <w:r w:rsidR="002012A5" w:rsidRPr="00DE3FE6">
        <w:rPr>
          <w:rFonts w:ascii="Calibri" w:hAnsi="Calibri" w:cs="Calibri"/>
          <w:b/>
          <w:sz w:val="22"/>
          <w:szCs w:val="22"/>
          <w:lang w:eastAsia="ar-SA"/>
        </w:rPr>
        <w:t>1</w:t>
      </w:r>
      <w:r w:rsidR="00E2262D" w:rsidRPr="00DE3FE6">
        <w:rPr>
          <w:rFonts w:ascii="Calibri" w:hAnsi="Calibri" w:cs="Calibri"/>
          <w:b/>
          <w:sz w:val="22"/>
          <w:szCs w:val="22"/>
          <w:lang w:eastAsia="ar-SA"/>
        </w:rPr>
        <w:t>1</w:t>
      </w:r>
    </w:p>
    <w:p w14:paraId="39C3A00B" w14:textId="77777777" w:rsidR="005C02C2" w:rsidRPr="00DE3FE6" w:rsidRDefault="005C02C2" w:rsidP="001F189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20DFAA54" w14:textId="77777777" w:rsidR="005C02C2" w:rsidRPr="00DE3FE6" w:rsidRDefault="00C74151" w:rsidP="001F189E">
      <w:pPr>
        <w:numPr>
          <w:ilvl w:val="3"/>
          <w:numId w:val="6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 przypadku wystąpienia osób trzecich przeciwko Zamawiającemu z roszczeniami z tytułu znaku towarowego lub praw patentowych dotyczących przedmiotu zamówienia, odpowiedzialność z tego tytułu ponosi Wykonawca.</w:t>
      </w:r>
    </w:p>
    <w:p w14:paraId="3F96144F" w14:textId="77777777" w:rsidR="005C02C2" w:rsidRPr="00DE3FE6" w:rsidRDefault="00C74151" w:rsidP="001F189E">
      <w:pPr>
        <w:numPr>
          <w:ilvl w:val="3"/>
          <w:numId w:val="6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Wykonawca oświadcza, że znany jest mu fakt, że treść umowy, a w szczególności dotyczące go dane identyfikujące, przedmiot umowy i wysokość wynagrodzenia, stanowią informację publiczną w rozumieniu art. 1 ust. 1 ustawy z dnia 6 września 2001 r.</w:t>
      </w:r>
      <w:r w:rsidRPr="00DE3FE6">
        <w:rPr>
          <w:rFonts w:ascii="Calibri" w:hAnsi="Calibri" w:cs="Calibri"/>
          <w:i/>
          <w:sz w:val="22"/>
          <w:szCs w:val="22"/>
          <w:lang w:eastAsia="ar-SA"/>
        </w:rPr>
        <w:t xml:space="preserve"> o dostępie do informacji publicznej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 (która podlega udostępnianiu w trybie tej ustawy</w:t>
      </w:r>
      <w:r w:rsidR="00CD7CC3" w:rsidRPr="00DE3FE6">
        <w:rPr>
          <w:rFonts w:ascii="Calibri" w:hAnsi="Calibri" w:cs="Calibri"/>
          <w:sz w:val="22"/>
          <w:szCs w:val="22"/>
          <w:lang w:eastAsia="ar-SA"/>
        </w:rPr>
        <w:t>)</w:t>
      </w:r>
      <w:r w:rsidRPr="00DE3FE6">
        <w:rPr>
          <w:rFonts w:ascii="Calibri" w:hAnsi="Calibri" w:cs="Calibri"/>
          <w:sz w:val="22"/>
          <w:szCs w:val="22"/>
          <w:lang w:eastAsia="ar-SA"/>
        </w:rPr>
        <w:t>.</w:t>
      </w:r>
    </w:p>
    <w:p w14:paraId="7B95F296" w14:textId="77777777" w:rsidR="005C02C2" w:rsidRPr="00DE3FE6" w:rsidRDefault="00C74151" w:rsidP="001F189E">
      <w:pPr>
        <w:numPr>
          <w:ilvl w:val="3"/>
          <w:numId w:val="6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Wykonawca zobowiązuje się do współpracy z Zamawiającym w trakcie realizacji umowy.</w:t>
      </w:r>
    </w:p>
    <w:p w14:paraId="5AC0945D" w14:textId="16800FCC" w:rsidR="00E2262D" w:rsidRPr="00DE3FE6" w:rsidRDefault="00C74151" w:rsidP="001F189E">
      <w:pPr>
        <w:numPr>
          <w:ilvl w:val="3"/>
          <w:numId w:val="6"/>
        </w:numPr>
        <w:tabs>
          <w:tab w:val="clear" w:pos="2880"/>
          <w:tab w:val="left" w:pos="0"/>
          <w:tab w:val="num" w:pos="567"/>
        </w:tabs>
        <w:suppressAutoHyphens/>
        <w:ind w:left="567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Na żądanie Zamawiającego, Wykonawca zobowiązuje się do udzielania każdorazowo informacji dotyczących realizacji umowy. Udzielenie informacji powinno nastąpić, na piśmie lub pocztą elektroniczną w zależności od wyboru Zamawiającego, w terminie nie dłuższym </w:t>
      </w:r>
    </w:p>
    <w:p w14:paraId="31EE6FF7" w14:textId="51652D91" w:rsidR="00FA25AF" w:rsidRPr="00DE3FE6" w:rsidRDefault="00C74151" w:rsidP="001F189E">
      <w:pPr>
        <w:tabs>
          <w:tab w:val="left" w:pos="0"/>
        </w:tabs>
        <w:suppressAutoHyphens/>
        <w:ind w:left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niż 2 dni robocze od dnia otrzymania zapytania od Zamawiającego. Wykonawca zobowiązany jest potwierdzić otrzymanie zapytania.</w:t>
      </w:r>
    </w:p>
    <w:p w14:paraId="393A8BB0" w14:textId="77777777" w:rsidR="00FA25AF" w:rsidRPr="00DE3FE6" w:rsidRDefault="00FA25AF" w:rsidP="001F189E">
      <w:pPr>
        <w:tabs>
          <w:tab w:val="left" w:pos="0"/>
        </w:tabs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36ED5F37" w14:textId="45124ED1" w:rsidR="00C74151" w:rsidRPr="00DE3FE6" w:rsidRDefault="00C74151" w:rsidP="001F189E">
      <w:pPr>
        <w:suppressAutoHyphens/>
        <w:ind w:right="-142"/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§ </w:t>
      </w:r>
      <w:r w:rsidR="002012A5" w:rsidRPr="00DE3FE6">
        <w:rPr>
          <w:rFonts w:ascii="Calibri" w:hAnsi="Calibri" w:cs="Calibri"/>
          <w:b/>
          <w:sz w:val="22"/>
          <w:szCs w:val="22"/>
          <w:lang w:eastAsia="ar-SA"/>
        </w:rPr>
        <w:t>1</w:t>
      </w:r>
      <w:r w:rsidR="00E2262D" w:rsidRPr="00DE3FE6">
        <w:rPr>
          <w:rFonts w:ascii="Calibri" w:hAnsi="Calibri" w:cs="Calibri"/>
          <w:b/>
          <w:sz w:val="22"/>
          <w:szCs w:val="22"/>
          <w:lang w:eastAsia="ar-SA"/>
        </w:rPr>
        <w:t>2</w:t>
      </w:r>
    </w:p>
    <w:p w14:paraId="4B6A98DF" w14:textId="77777777" w:rsidR="005C02C2" w:rsidRPr="00DE3FE6" w:rsidRDefault="005C02C2" w:rsidP="001F189E">
      <w:pPr>
        <w:suppressAutoHyphens/>
        <w:ind w:right="-142"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53777F53" w14:textId="77777777" w:rsidR="005C02C2" w:rsidRPr="00DE3FE6" w:rsidRDefault="00C74151" w:rsidP="001F189E">
      <w:pPr>
        <w:numPr>
          <w:ilvl w:val="0"/>
          <w:numId w:val="9"/>
        </w:numPr>
        <w:tabs>
          <w:tab w:val="left" w:pos="567"/>
        </w:tabs>
        <w:suppressAutoHyphens/>
        <w:ind w:left="567" w:right="-142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Osobą odpowiedzialną za realizację umowy ze strony Wykonawcy jest:</w:t>
      </w:r>
    </w:p>
    <w:p w14:paraId="2A5C649A" w14:textId="77777777" w:rsidR="005C02C2" w:rsidRPr="00DE3FE6" w:rsidRDefault="005C02C2" w:rsidP="001F189E">
      <w:pPr>
        <w:tabs>
          <w:tab w:val="left" w:pos="567"/>
        </w:tabs>
        <w:suppressAutoHyphens/>
        <w:ind w:left="567" w:right="-142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……………………………………………..…… tel. ………………..…………..…</w:t>
      </w:r>
    </w:p>
    <w:p w14:paraId="358C2C6E" w14:textId="77777777" w:rsidR="005C02C2" w:rsidRPr="00DE3FE6" w:rsidRDefault="00C74151" w:rsidP="001F189E">
      <w:pPr>
        <w:pStyle w:val="Akapitzlist"/>
        <w:numPr>
          <w:ilvl w:val="0"/>
          <w:numId w:val="9"/>
        </w:numPr>
        <w:tabs>
          <w:tab w:val="left" w:pos="567"/>
        </w:tabs>
        <w:suppressAutoHyphens/>
        <w:ind w:left="567" w:right="-142" w:hanging="567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Osobą odpowiedzialną za realizację umowy ze strony Zamawiającego jest:</w:t>
      </w:r>
    </w:p>
    <w:p w14:paraId="5D91528C" w14:textId="5C9635A4" w:rsidR="00C80ABA" w:rsidRPr="00DE3FE6" w:rsidRDefault="005C02C2" w:rsidP="001F189E">
      <w:pPr>
        <w:pStyle w:val="Akapitzlist"/>
        <w:tabs>
          <w:tab w:val="left" w:pos="567"/>
        </w:tabs>
        <w:suppressAutoHyphens/>
        <w:ind w:left="567" w:right="-142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……………………………………………..…… tel. ………………..…………..…</w:t>
      </w:r>
    </w:p>
    <w:p w14:paraId="0994BEC1" w14:textId="41E16752" w:rsidR="00217669" w:rsidRPr="00DE3FE6" w:rsidRDefault="00217669" w:rsidP="001F189E">
      <w:pPr>
        <w:pStyle w:val="Akapitzlist"/>
        <w:tabs>
          <w:tab w:val="left" w:pos="567"/>
        </w:tabs>
        <w:suppressAutoHyphens/>
        <w:ind w:left="567" w:right="-142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7F458256" w14:textId="0D6F2B37" w:rsidR="00217669" w:rsidRPr="00DE3FE6" w:rsidRDefault="00217669" w:rsidP="001F189E">
      <w:pPr>
        <w:tabs>
          <w:tab w:val="left" w:pos="567"/>
        </w:tabs>
        <w:suppressAutoHyphens/>
        <w:ind w:right="-142"/>
        <w:jc w:val="center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>§ 1</w:t>
      </w:r>
      <w:r w:rsidR="00E2262D" w:rsidRPr="00DE3FE6">
        <w:rPr>
          <w:rFonts w:ascii="Calibri" w:hAnsi="Calibri" w:cs="Calibri"/>
          <w:b/>
          <w:sz w:val="22"/>
          <w:szCs w:val="22"/>
          <w:lang w:eastAsia="ar-SA"/>
        </w:rPr>
        <w:t>3</w:t>
      </w:r>
    </w:p>
    <w:p w14:paraId="18C09925" w14:textId="77777777" w:rsidR="00217669" w:rsidRPr="00DE3FE6" w:rsidRDefault="00217669" w:rsidP="001F189E">
      <w:pPr>
        <w:pStyle w:val="Akapitzlist"/>
        <w:tabs>
          <w:tab w:val="left" w:pos="709"/>
        </w:tabs>
        <w:suppressAutoHyphens/>
        <w:ind w:left="567" w:right="-142" w:hanging="709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B18B5DA" w14:textId="15136952" w:rsidR="00C80ABA" w:rsidRPr="00DE3FE6" w:rsidRDefault="00C74151" w:rsidP="001F189E">
      <w:pPr>
        <w:pStyle w:val="Akapitzlist"/>
        <w:numPr>
          <w:ilvl w:val="0"/>
          <w:numId w:val="41"/>
        </w:numPr>
        <w:tabs>
          <w:tab w:val="left" w:pos="567"/>
        </w:tabs>
        <w:suppressAutoHyphens/>
        <w:ind w:left="567" w:right="-142" w:hanging="556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Wykonawca nie może dokonać cesji wierzytelności bez uprzedniej pisemnej zgody Zamawiającego, a także nie może przyjąć lub udzielić poręczenia oraz przyjąć lub udzielić przekazu w zakresie wynikającym z niniejszej umowy lub podjąć innych działań skutkujących przeniesieniem wierzytelności na podmiot trzeci bez uprzedniej, pisemnej zgody Zamawiającego.</w:t>
      </w:r>
    </w:p>
    <w:p w14:paraId="6E0542BC" w14:textId="33EB3827" w:rsidR="00C80ABA" w:rsidRPr="00DE3FE6" w:rsidRDefault="00C74151" w:rsidP="001F189E">
      <w:pPr>
        <w:pStyle w:val="Akapitzlist"/>
        <w:numPr>
          <w:ilvl w:val="0"/>
          <w:numId w:val="41"/>
        </w:numPr>
        <w:tabs>
          <w:tab w:val="left" w:pos="567"/>
        </w:tabs>
        <w:suppressAutoHyphens/>
        <w:ind w:left="567" w:right="-142" w:hanging="556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Wykonawca oświadcza, że został poinformowany, już na etapie postępowania o udzielenie zamówienia publicznego …………, 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 Urz. </w:t>
      </w:r>
      <w:r w:rsidRPr="00DE3FE6">
        <w:rPr>
          <w:rFonts w:ascii="Calibri" w:hAnsi="Calibri" w:cs="Calibri"/>
          <w:sz w:val="22"/>
          <w:szCs w:val="22"/>
          <w:lang w:eastAsia="ar-SA"/>
        </w:rPr>
        <w:lastRenderedPageBreak/>
        <w:t>UE L 119  z 04.05.2016, str. 1), zwanego dalej „RODO”, o przetwarzaniu przez Zamawiającego danych osobowych (Wykonawcy i osób trzecich, których dane podał / przekazał / udostępnił Wykonawca).</w:t>
      </w:r>
    </w:p>
    <w:p w14:paraId="1649FBE7" w14:textId="77777777" w:rsidR="00C80ABA" w:rsidRPr="00DE3FE6" w:rsidRDefault="00C74151" w:rsidP="001F189E">
      <w:pPr>
        <w:pStyle w:val="Akapitzlist"/>
        <w:numPr>
          <w:ilvl w:val="0"/>
          <w:numId w:val="41"/>
        </w:numPr>
        <w:tabs>
          <w:tab w:val="left" w:pos="567"/>
        </w:tabs>
        <w:suppressAutoHyphens/>
        <w:ind w:left="567" w:right="-142" w:hanging="556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 sprawach nieuregulowanych niniejszą umową będą miały za</w:t>
      </w:r>
      <w:r w:rsidR="00C80ABA" w:rsidRPr="00DE3FE6">
        <w:rPr>
          <w:rFonts w:ascii="Calibri" w:hAnsi="Calibri" w:cs="Calibri"/>
          <w:sz w:val="22"/>
          <w:szCs w:val="22"/>
          <w:lang w:eastAsia="ar-SA"/>
        </w:rPr>
        <w:t>stosowanie przepisy U</w:t>
      </w:r>
      <w:r w:rsidRPr="00DE3FE6">
        <w:rPr>
          <w:rFonts w:ascii="Calibri" w:hAnsi="Calibri" w:cs="Calibri"/>
          <w:sz w:val="22"/>
          <w:szCs w:val="22"/>
          <w:lang w:eastAsia="ar-SA"/>
        </w:rPr>
        <w:t xml:space="preserve">stawy Pzp, Kodeksu cywilnego </w:t>
      </w:r>
      <w:r w:rsidRPr="00DE3FE6">
        <w:rPr>
          <w:rFonts w:ascii="Calibri" w:hAnsi="Calibri" w:cs="Calibri"/>
          <w:bCs/>
          <w:sz w:val="22"/>
          <w:szCs w:val="22"/>
          <w:lang w:eastAsia="ar-SA"/>
        </w:rPr>
        <w:t>oraz inne powszechnie obowiązujące przepisy prawa dotyczące przedmiotu umowy</w:t>
      </w:r>
      <w:r w:rsidRPr="00DE3FE6">
        <w:rPr>
          <w:rFonts w:ascii="Calibri" w:hAnsi="Calibri" w:cs="Calibri"/>
          <w:sz w:val="22"/>
          <w:szCs w:val="22"/>
          <w:lang w:eastAsia="ar-SA"/>
        </w:rPr>
        <w:t>.</w:t>
      </w:r>
    </w:p>
    <w:p w14:paraId="2F519899" w14:textId="77777777" w:rsidR="00C80ABA" w:rsidRPr="00DE3FE6" w:rsidRDefault="00C74151" w:rsidP="001F189E">
      <w:pPr>
        <w:pStyle w:val="Akapitzlist"/>
        <w:numPr>
          <w:ilvl w:val="0"/>
          <w:numId w:val="41"/>
        </w:numPr>
        <w:tabs>
          <w:tab w:val="left" w:pos="567"/>
        </w:tabs>
        <w:suppressAutoHyphens/>
        <w:ind w:left="567" w:right="-142" w:hanging="556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Wszelkie spory między Stronami, będą rozstrzygane przez Sąd powszechny miejscowo właściwy dla siedziby Zamawiającego.</w:t>
      </w:r>
    </w:p>
    <w:p w14:paraId="6857EA97" w14:textId="77777777" w:rsidR="00C80ABA" w:rsidRPr="00DE3FE6" w:rsidRDefault="00C74151" w:rsidP="001F189E">
      <w:pPr>
        <w:pStyle w:val="Akapitzlist"/>
        <w:numPr>
          <w:ilvl w:val="0"/>
          <w:numId w:val="41"/>
        </w:numPr>
        <w:tabs>
          <w:tab w:val="left" w:pos="567"/>
        </w:tabs>
        <w:suppressAutoHyphens/>
        <w:ind w:left="567" w:right="-142" w:hanging="556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>Umowa została sporządzona w dwóch jednobrzmiących egzemplarzach po jednym dla każdej ze Stron.</w:t>
      </w:r>
    </w:p>
    <w:p w14:paraId="0FCF87DD" w14:textId="77777777" w:rsidR="00C80ABA" w:rsidRPr="00DE3FE6" w:rsidRDefault="00C74151" w:rsidP="001F189E">
      <w:pPr>
        <w:pStyle w:val="Akapitzlist"/>
        <w:numPr>
          <w:ilvl w:val="0"/>
          <w:numId w:val="41"/>
        </w:numPr>
        <w:tabs>
          <w:tab w:val="left" w:pos="567"/>
        </w:tabs>
        <w:suppressAutoHyphens/>
        <w:ind w:left="567" w:right="-142" w:hanging="556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Załączniki stanowią integralną część Umowy. </w:t>
      </w:r>
    </w:p>
    <w:p w14:paraId="3447C27A" w14:textId="02795BB6" w:rsidR="00585A72" w:rsidRPr="00DE3FE6" w:rsidRDefault="00C74151" w:rsidP="001F189E">
      <w:pPr>
        <w:pStyle w:val="Akapitzlist"/>
        <w:numPr>
          <w:ilvl w:val="0"/>
          <w:numId w:val="41"/>
        </w:numPr>
        <w:tabs>
          <w:tab w:val="left" w:pos="567"/>
        </w:tabs>
        <w:suppressAutoHyphens/>
        <w:ind w:left="567" w:right="-142" w:hanging="556"/>
        <w:jc w:val="both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sz w:val="22"/>
          <w:szCs w:val="22"/>
          <w:lang w:eastAsia="ar-SA"/>
        </w:rPr>
        <w:t xml:space="preserve">Harmonogram realizacji przedmiotu Umowy sporządzony zostanie przez Wykonawcę na druku własnym. </w:t>
      </w:r>
    </w:p>
    <w:p w14:paraId="5E5CC477" w14:textId="77777777" w:rsidR="001F189E" w:rsidRPr="00DE3FE6" w:rsidRDefault="001F189E" w:rsidP="001F189E">
      <w:pPr>
        <w:suppressAutoHyphens/>
        <w:rPr>
          <w:rFonts w:ascii="Calibri" w:hAnsi="Calibri" w:cs="Calibri"/>
          <w:b/>
          <w:i/>
          <w:sz w:val="22"/>
          <w:szCs w:val="22"/>
          <w:lang w:eastAsia="ar-SA"/>
        </w:rPr>
      </w:pPr>
    </w:p>
    <w:p w14:paraId="133A8E51" w14:textId="77777777" w:rsidR="001F189E" w:rsidRPr="00DE3FE6" w:rsidRDefault="001F189E" w:rsidP="001F189E">
      <w:pPr>
        <w:suppressAutoHyphens/>
        <w:rPr>
          <w:rFonts w:ascii="Calibri" w:hAnsi="Calibri" w:cs="Calibri"/>
          <w:b/>
          <w:i/>
          <w:sz w:val="22"/>
          <w:szCs w:val="22"/>
          <w:lang w:eastAsia="ar-SA"/>
        </w:rPr>
      </w:pPr>
    </w:p>
    <w:p w14:paraId="48C6694A" w14:textId="70CD68CE" w:rsidR="00C74151" w:rsidRPr="00DE3FE6" w:rsidRDefault="00C74151" w:rsidP="001F189E">
      <w:pPr>
        <w:suppressAutoHyphens/>
        <w:rPr>
          <w:rFonts w:ascii="Calibri" w:hAnsi="Calibri" w:cs="Calibri"/>
          <w:i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i/>
          <w:sz w:val="22"/>
          <w:szCs w:val="22"/>
          <w:lang w:eastAsia="ar-SA"/>
        </w:rPr>
        <w:t>Załączniki do umowy:</w:t>
      </w:r>
    </w:p>
    <w:p w14:paraId="7EC213FF" w14:textId="010275D9" w:rsidR="00C74151" w:rsidRPr="00DE3FE6" w:rsidRDefault="00C74151" w:rsidP="001F189E">
      <w:pPr>
        <w:numPr>
          <w:ilvl w:val="0"/>
          <w:numId w:val="8"/>
        </w:numPr>
        <w:tabs>
          <w:tab w:val="num" w:pos="0"/>
        </w:tabs>
        <w:suppressAutoHyphens/>
        <w:rPr>
          <w:rFonts w:ascii="Calibri" w:hAnsi="Calibri" w:cs="Calibri"/>
          <w:i/>
          <w:sz w:val="22"/>
          <w:szCs w:val="22"/>
          <w:lang w:eastAsia="ar-SA"/>
        </w:rPr>
      </w:pPr>
      <w:r w:rsidRPr="00DE3FE6">
        <w:rPr>
          <w:rFonts w:ascii="Calibri" w:hAnsi="Calibri" w:cs="Calibri"/>
          <w:i/>
          <w:sz w:val="22"/>
          <w:szCs w:val="22"/>
          <w:lang w:eastAsia="ar-SA"/>
        </w:rPr>
        <w:t xml:space="preserve">załącznik nr 1 - </w:t>
      </w:r>
      <w:r w:rsidR="006730B4" w:rsidRPr="00DE3FE6">
        <w:rPr>
          <w:rFonts w:ascii="Calibri" w:hAnsi="Calibri" w:cs="Calibri"/>
          <w:i/>
          <w:sz w:val="22"/>
          <w:szCs w:val="22"/>
          <w:lang w:eastAsia="ar-SA"/>
        </w:rPr>
        <w:t>Opis przedmiotu zamówienia</w:t>
      </w:r>
      <w:r w:rsidRPr="00DE3FE6">
        <w:rPr>
          <w:rFonts w:ascii="Calibri" w:hAnsi="Calibri" w:cs="Calibri"/>
          <w:i/>
          <w:sz w:val="22"/>
          <w:szCs w:val="22"/>
          <w:lang w:eastAsia="ar-SA"/>
        </w:rPr>
        <w:t>;</w:t>
      </w:r>
    </w:p>
    <w:p w14:paraId="76860EDA" w14:textId="234AB1EF" w:rsidR="00C74151" w:rsidRDefault="00C74151" w:rsidP="001F189E">
      <w:pPr>
        <w:numPr>
          <w:ilvl w:val="0"/>
          <w:numId w:val="8"/>
        </w:numPr>
        <w:tabs>
          <w:tab w:val="num" w:pos="0"/>
        </w:tabs>
        <w:suppressAutoHyphens/>
        <w:rPr>
          <w:rFonts w:ascii="Calibri" w:hAnsi="Calibri" w:cs="Calibri"/>
          <w:i/>
          <w:sz w:val="22"/>
          <w:szCs w:val="22"/>
          <w:lang w:eastAsia="ar-SA"/>
        </w:rPr>
      </w:pPr>
      <w:r w:rsidRPr="00DE3FE6">
        <w:rPr>
          <w:rFonts w:ascii="Calibri" w:hAnsi="Calibri" w:cs="Calibri"/>
          <w:i/>
          <w:sz w:val="22"/>
          <w:szCs w:val="22"/>
          <w:lang w:eastAsia="ar-SA"/>
        </w:rPr>
        <w:t xml:space="preserve">załącznik nr 2 – </w:t>
      </w:r>
      <w:r w:rsidR="006730B4" w:rsidRPr="00DE3FE6">
        <w:rPr>
          <w:rFonts w:ascii="Calibri" w:hAnsi="Calibri" w:cs="Calibri"/>
          <w:i/>
          <w:sz w:val="22"/>
          <w:szCs w:val="22"/>
          <w:lang w:eastAsia="ar-SA"/>
        </w:rPr>
        <w:t>Oferta Wykonawcy</w:t>
      </w:r>
      <w:r w:rsidRPr="00DE3FE6">
        <w:rPr>
          <w:rFonts w:ascii="Calibri" w:hAnsi="Calibri" w:cs="Calibri"/>
          <w:i/>
          <w:sz w:val="22"/>
          <w:szCs w:val="22"/>
          <w:lang w:eastAsia="ar-SA"/>
        </w:rPr>
        <w:t>;</w:t>
      </w:r>
    </w:p>
    <w:p w14:paraId="0398D9B3" w14:textId="75D0B696" w:rsidR="00F92B03" w:rsidRPr="00DE3FE6" w:rsidRDefault="00F92B03" w:rsidP="001F189E">
      <w:pPr>
        <w:numPr>
          <w:ilvl w:val="0"/>
          <w:numId w:val="8"/>
        </w:numPr>
        <w:tabs>
          <w:tab w:val="num" w:pos="0"/>
        </w:tabs>
        <w:suppressAutoHyphens/>
        <w:rPr>
          <w:rFonts w:ascii="Calibri" w:hAnsi="Calibri" w:cs="Calibri"/>
          <w:i/>
          <w:sz w:val="22"/>
          <w:szCs w:val="22"/>
          <w:lang w:eastAsia="ar-SA"/>
        </w:rPr>
      </w:pPr>
      <w:r>
        <w:rPr>
          <w:rFonts w:ascii="Calibri" w:hAnsi="Calibri" w:cs="Calibri"/>
          <w:i/>
          <w:sz w:val="22"/>
          <w:szCs w:val="22"/>
          <w:lang w:eastAsia="ar-SA"/>
        </w:rPr>
        <w:t>załącznik nr 3 – Formularz asortymentowo-cenowy,</w:t>
      </w:r>
    </w:p>
    <w:p w14:paraId="4D38834B" w14:textId="39142551" w:rsidR="001310ED" w:rsidRPr="00DE3FE6" w:rsidRDefault="008207F8" w:rsidP="001F189E">
      <w:pPr>
        <w:numPr>
          <w:ilvl w:val="0"/>
          <w:numId w:val="8"/>
        </w:numPr>
        <w:tabs>
          <w:tab w:val="num" w:pos="0"/>
        </w:tabs>
        <w:suppressAutoHyphens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i/>
          <w:sz w:val="22"/>
          <w:szCs w:val="22"/>
          <w:lang w:eastAsia="ar-SA"/>
        </w:rPr>
        <w:t xml:space="preserve">załącznik nr </w:t>
      </w:r>
      <w:r w:rsidR="00F92B03">
        <w:rPr>
          <w:rFonts w:ascii="Calibri" w:hAnsi="Calibri" w:cs="Calibri"/>
          <w:i/>
          <w:sz w:val="22"/>
          <w:szCs w:val="22"/>
          <w:lang w:eastAsia="ar-SA"/>
        </w:rPr>
        <w:t>4</w:t>
      </w:r>
      <w:r w:rsidRPr="00DE3FE6">
        <w:rPr>
          <w:rFonts w:ascii="Calibri" w:hAnsi="Calibri" w:cs="Calibri"/>
          <w:i/>
          <w:sz w:val="22"/>
          <w:szCs w:val="22"/>
          <w:lang w:eastAsia="ar-SA"/>
        </w:rPr>
        <w:t xml:space="preserve"> - W</w:t>
      </w:r>
      <w:r w:rsidR="00C74151" w:rsidRPr="00DE3FE6">
        <w:rPr>
          <w:rFonts w:ascii="Calibri" w:hAnsi="Calibri" w:cs="Calibri"/>
          <w:i/>
          <w:sz w:val="22"/>
          <w:szCs w:val="22"/>
          <w:lang w:eastAsia="ar-SA"/>
        </w:rPr>
        <w:t xml:space="preserve">zór </w:t>
      </w:r>
      <w:r w:rsidR="00E36E8A" w:rsidRPr="00DE3FE6">
        <w:rPr>
          <w:rFonts w:ascii="Calibri" w:hAnsi="Calibri" w:cs="Calibri"/>
          <w:i/>
          <w:sz w:val="22"/>
          <w:szCs w:val="22"/>
          <w:lang w:eastAsia="ar-SA"/>
        </w:rPr>
        <w:t>P</w:t>
      </w:r>
      <w:r w:rsidR="00C74151" w:rsidRPr="00DE3FE6">
        <w:rPr>
          <w:rFonts w:ascii="Calibri" w:hAnsi="Calibri" w:cs="Calibri"/>
          <w:i/>
          <w:sz w:val="22"/>
          <w:szCs w:val="22"/>
          <w:lang w:eastAsia="ar-SA"/>
        </w:rPr>
        <w:t xml:space="preserve">rotokołu </w:t>
      </w:r>
      <w:r w:rsidR="00E36E8A" w:rsidRPr="00DE3FE6">
        <w:rPr>
          <w:rFonts w:ascii="Calibri" w:hAnsi="Calibri" w:cs="Calibri"/>
          <w:i/>
          <w:sz w:val="22"/>
          <w:szCs w:val="22"/>
          <w:lang w:eastAsia="ar-SA"/>
        </w:rPr>
        <w:t>Z</w:t>
      </w:r>
      <w:r w:rsidR="00C74151" w:rsidRPr="00DE3FE6">
        <w:rPr>
          <w:rFonts w:ascii="Calibri" w:hAnsi="Calibri" w:cs="Calibri"/>
          <w:i/>
          <w:sz w:val="22"/>
          <w:szCs w:val="22"/>
          <w:lang w:eastAsia="ar-SA"/>
        </w:rPr>
        <w:t>dawczo</w:t>
      </w:r>
      <w:r w:rsidR="00CD7CC3" w:rsidRPr="00DE3FE6">
        <w:rPr>
          <w:rFonts w:ascii="Calibri" w:hAnsi="Calibri" w:cs="Calibri"/>
          <w:i/>
          <w:sz w:val="22"/>
          <w:szCs w:val="22"/>
          <w:lang w:eastAsia="ar-SA"/>
        </w:rPr>
        <w:t>-</w:t>
      </w:r>
      <w:r w:rsidR="00E36E8A" w:rsidRPr="00DE3FE6">
        <w:rPr>
          <w:rFonts w:ascii="Calibri" w:hAnsi="Calibri" w:cs="Calibri"/>
          <w:i/>
          <w:sz w:val="22"/>
          <w:szCs w:val="22"/>
          <w:lang w:eastAsia="ar-SA"/>
        </w:rPr>
        <w:t>O</w:t>
      </w:r>
      <w:r w:rsidR="00C74151" w:rsidRPr="00DE3FE6">
        <w:rPr>
          <w:rFonts w:ascii="Calibri" w:hAnsi="Calibri" w:cs="Calibri"/>
          <w:i/>
          <w:sz w:val="22"/>
          <w:szCs w:val="22"/>
          <w:lang w:eastAsia="ar-SA"/>
        </w:rPr>
        <w:t>dbiorczego</w:t>
      </w:r>
      <w:r w:rsidR="001310ED" w:rsidRPr="00DE3FE6">
        <w:rPr>
          <w:rFonts w:ascii="Calibri" w:hAnsi="Calibri" w:cs="Calibri"/>
          <w:i/>
          <w:sz w:val="22"/>
          <w:szCs w:val="22"/>
          <w:lang w:eastAsia="ar-SA"/>
        </w:rPr>
        <w:t>;</w:t>
      </w:r>
    </w:p>
    <w:p w14:paraId="16AD05BC" w14:textId="3E89D8BA" w:rsidR="005430E7" w:rsidRPr="00DE3FE6" w:rsidRDefault="003E4D28" w:rsidP="001F189E">
      <w:pPr>
        <w:numPr>
          <w:ilvl w:val="0"/>
          <w:numId w:val="8"/>
        </w:numPr>
        <w:tabs>
          <w:tab w:val="num" w:pos="0"/>
        </w:tabs>
        <w:suppressAutoHyphens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i/>
          <w:sz w:val="22"/>
          <w:szCs w:val="22"/>
          <w:lang w:eastAsia="ar-SA"/>
        </w:rPr>
        <w:t xml:space="preserve">załącznik nr </w:t>
      </w:r>
      <w:r w:rsidR="00F92B03">
        <w:rPr>
          <w:rFonts w:ascii="Calibri" w:hAnsi="Calibri" w:cs="Calibri"/>
          <w:i/>
          <w:sz w:val="22"/>
          <w:szCs w:val="22"/>
          <w:lang w:eastAsia="ar-SA"/>
        </w:rPr>
        <w:t>5</w:t>
      </w:r>
      <w:r w:rsidRPr="00DE3FE6">
        <w:rPr>
          <w:rFonts w:ascii="Calibri" w:hAnsi="Calibri" w:cs="Calibri"/>
          <w:i/>
          <w:sz w:val="22"/>
          <w:szCs w:val="22"/>
          <w:lang w:eastAsia="ar-SA"/>
        </w:rPr>
        <w:t xml:space="preserve"> – Umowa RODO</w:t>
      </w:r>
    </w:p>
    <w:p w14:paraId="04A34A7B" w14:textId="6DD140C6" w:rsidR="003E4D28" w:rsidRPr="00DE3FE6" w:rsidRDefault="003E4D28" w:rsidP="003E4D28">
      <w:pPr>
        <w:pStyle w:val="Akapitzlist"/>
        <w:numPr>
          <w:ilvl w:val="0"/>
          <w:numId w:val="8"/>
        </w:numPr>
        <w:suppressAutoHyphens/>
        <w:spacing w:after="160" w:line="256" w:lineRule="auto"/>
        <w:rPr>
          <w:rFonts w:ascii="Calibri" w:hAnsi="Calibri" w:cs="Calibri"/>
          <w:i/>
          <w:sz w:val="22"/>
          <w:szCs w:val="22"/>
        </w:rPr>
      </w:pPr>
      <w:r w:rsidRPr="00DE3FE6">
        <w:rPr>
          <w:rFonts w:ascii="Calibri" w:hAnsi="Calibri" w:cs="Calibri"/>
          <w:i/>
          <w:sz w:val="22"/>
          <w:szCs w:val="22"/>
          <w:lang w:eastAsia="ar-SA"/>
        </w:rPr>
        <w:t xml:space="preserve">załącznik nr </w:t>
      </w:r>
      <w:r w:rsidR="00F92B03">
        <w:rPr>
          <w:rFonts w:ascii="Calibri" w:hAnsi="Calibri" w:cs="Calibri"/>
          <w:i/>
          <w:sz w:val="22"/>
          <w:szCs w:val="22"/>
          <w:lang w:eastAsia="ar-SA"/>
        </w:rPr>
        <w:t>6</w:t>
      </w:r>
      <w:r w:rsidRPr="00DE3FE6">
        <w:rPr>
          <w:rFonts w:ascii="Calibri" w:hAnsi="Calibri" w:cs="Calibri"/>
          <w:i/>
          <w:sz w:val="22"/>
          <w:szCs w:val="22"/>
          <w:lang w:eastAsia="ar-SA"/>
        </w:rPr>
        <w:t xml:space="preserve"> – </w:t>
      </w:r>
      <w:r w:rsidRPr="00DE3FE6">
        <w:rPr>
          <w:rFonts w:ascii="Calibri" w:hAnsi="Calibri" w:cs="Calibri"/>
          <w:i/>
          <w:sz w:val="22"/>
          <w:szCs w:val="22"/>
        </w:rPr>
        <w:t>Stosowanie Krajowego Systemu e-faktur (KSeF).</w:t>
      </w:r>
    </w:p>
    <w:p w14:paraId="6E9A5B67" w14:textId="5B868128" w:rsidR="00C80ABA" w:rsidRPr="00DE3FE6" w:rsidRDefault="00C80ABA" w:rsidP="001F189E">
      <w:pPr>
        <w:tabs>
          <w:tab w:val="left" w:pos="7870"/>
        </w:tabs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  <w:lang w:eastAsia="ar-SA"/>
        </w:rPr>
      </w:pPr>
    </w:p>
    <w:p w14:paraId="68EEE6F3" w14:textId="77777777" w:rsidR="007B279C" w:rsidRPr="00DE3FE6" w:rsidRDefault="00C74151" w:rsidP="001F189E">
      <w:p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                </w:t>
      </w:r>
    </w:p>
    <w:p w14:paraId="471C52E0" w14:textId="77777777" w:rsidR="007B279C" w:rsidRPr="00DE3FE6" w:rsidRDefault="007B279C" w:rsidP="001F189E">
      <w:p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b/>
          <w:sz w:val="22"/>
          <w:szCs w:val="22"/>
          <w:lang w:eastAsia="ar-SA"/>
        </w:rPr>
      </w:pPr>
    </w:p>
    <w:p w14:paraId="18642E35" w14:textId="77777777" w:rsidR="007B279C" w:rsidRPr="00DE3FE6" w:rsidRDefault="007B279C" w:rsidP="001F189E">
      <w:p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b/>
          <w:sz w:val="22"/>
          <w:szCs w:val="22"/>
          <w:lang w:eastAsia="ar-SA"/>
        </w:rPr>
      </w:pPr>
    </w:p>
    <w:p w14:paraId="08D54FB7" w14:textId="5F29A038" w:rsidR="00105631" w:rsidRPr="00DE3FE6" w:rsidRDefault="00C74151" w:rsidP="001F189E">
      <w:pPr>
        <w:suppressAutoHyphens/>
        <w:overflowPunct w:val="0"/>
        <w:autoSpaceDE w:val="0"/>
        <w:jc w:val="center"/>
        <w:textAlignment w:val="baseline"/>
        <w:rPr>
          <w:rFonts w:ascii="Calibri" w:hAnsi="Calibri" w:cs="Calibri"/>
          <w:b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WYKONAWCA           </w:t>
      </w:r>
      <w:r w:rsidRPr="00DE3FE6">
        <w:rPr>
          <w:rFonts w:ascii="Calibri" w:hAnsi="Calibri" w:cs="Calibri"/>
          <w:b/>
          <w:sz w:val="22"/>
          <w:szCs w:val="22"/>
          <w:lang w:eastAsia="ar-SA"/>
        </w:rPr>
        <w:tab/>
      </w:r>
      <w:r w:rsidRPr="00DE3FE6">
        <w:rPr>
          <w:rFonts w:ascii="Calibri" w:hAnsi="Calibri" w:cs="Calibri"/>
          <w:b/>
          <w:sz w:val="22"/>
          <w:szCs w:val="22"/>
          <w:lang w:eastAsia="ar-SA"/>
        </w:rPr>
        <w:tab/>
      </w:r>
      <w:r w:rsidRPr="00DE3FE6">
        <w:rPr>
          <w:rFonts w:ascii="Calibri" w:hAnsi="Calibri" w:cs="Calibri"/>
          <w:b/>
          <w:sz w:val="22"/>
          <w:szCs w:val="22"/>
          <w:lang w:eastAsia="ar-SA"/>
        </w:rPr>
        <w:tab/>
      </w:r>
      <w:r w:rsidRPr="00DE3FE6">
        <w:rPr>
          <w:rFonts w:ascii="Calibri" w:hAnsi="Calibri" w:cs="Calibri"/>
          <w:b/>
          <w:sz w:val="22"/>
          <w:szCs w:val="22"/>
          <w:lang w:eastAsia="ar-SA"/>
        </w:rPr>
        <w:tab/>
        <w:t xml:space="preserve">     ZAMAWIAJĄCY</w:t>
      </w:r>
    </w:p>
    <w:p w14:paraId="71818499" w14:textId="77777777" w:rsidR="00105631" w:rsidRPr="00DE3FE6" w:rsidRDefault="00105631" w:rsidP="001F189E">
      <w:p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b/>
          <w:sz w:val="22"/>
          <w:szCs w:val="22"/>
          <w:lang w:eastAsia="ar-SA"/>
        </w:rPr>
      </w:pPr>
    </w:p>
    <w:p w14:paraId="339C0D35" w14:textId="77777777" w:rsidR="00105631" w:rsidRPr="00DE3FE6" w:rsidRDefault="00105631" w:rsidP="001F189E">
      <w:p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b/>
          <w:sz w:val="22"/>
          <w:szCs w:val="22"/>
          <w:lang w:eastAsia="ar-SA"/>
        </w:rPr>
      </w:pPr>
    </w:p>
    <w:p w14:paraId="3F67113E" w14:textId="77777777" w:rsidR="00105631" w:rsidRPr="00DE3FE6" w:rsidRDefault="00105631" w:rsidP="001F189E">
      <w:p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b/>
          <w:sz w:val="22"/>
          <w:szCs w:val="22"/>
          <w:lang w:eastAsia="ar-SA"/>
        </w:rPr>
      </w:pPr>
    </w:p>
    <w:p w14:paraId="56A8E249" w14:textId="77777777" w:rsidR="00105631" w:rsidRPr="00DE3FE6" w:rsidRDefault="00105631" w:rsidP="001F189E">
      <w:p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b/>
          <w:sz w:val="22"/>
          <w:szCs w:val="22"/>
          <w:lang w:eastAsia="ar-SA"/>
        </w:rPr>
      </w:pPr>
    </w:p>
    <w:p w14:paraId="4A56C37C" w14:textId="77777777" w:rsidR="00105631" w:rsidRPr="00DE3FE6" w:rsidRDefault="00105631" w:rsidP="001F189E">
      <w:p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b/>
          <w:sz w:val="22"/>
          <w:szCs w:val="22"/>
          <w:lang w:eastAsia="ar-SA"/>
        </w:rPr>
      </w:pPr>
    </w:p>
    <w:p w14:paraId="46566FA9" w14:textId="77777777" w:rsidR="00105631" w:rsidRPr="00DE3FE6" w:rsidRDefault="00105631" w:rsidP="001F189E">
      <w:p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b/>
          <w:sz w:val="22"/>
          <w:szCs w:val="22"/>
          <w:lang w:eastAsia="ar-SA"/>
        </w:rPr>
      </w:pPr>
    </w:p>
    <w:p w14:paraId="5E2B2D51" w14:textId="77FB3F6F" w:rsidR="00C74151" w:rsidRPr="00DE3FE6" w:rsidRDefault="00C74151" w:rsidP="001F189E">
      <w:p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  <w:lang w:eastAsia="ar-SA"/>
        </w:rPr>
      </w:pPr>
      <w:r w:rsidRPr="00DE3FE6">
        <w:rPr>
          <w:rFonts w:ascii="Calibri" w:hAnsi="Calibri" w:cs="Calibri"/>
          <w:b/>
          <w:sz w:val="22"/>
          <w:szCs w:val="22"/>
          <w:lang w:eastAsia="ar-SA"/>
        </w:rPr>
        <w:t xml:space="preserve">     </w:t>
      </w:r>
    </w:p>
    <w:p w14:paraId="3976701E" w14:textId="2321B8B7" w:rsidR="00C74151" w:rsidRPr="00DE3FE6" w:rsidRDefault="00C74151" w:rsidP="001F189E">
      <w:pPr>
        <w:pageBreakBefore/>
        <w:suppressAutoHyphens/>
        <w:jc w:val="right"/>
        <w:textAlignment w:val="baseline"/>
        <w:rPr>
          <w:rFonts w:ascii="Calibri" w:hAnsi="Calibri" w:cs="Calibri"/>
          <w:b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lastRenderedPageBreak/>
        <w:t xml:space="preserve">Załącznik nr </w:t>
      </w:r>
      <w:r w:rsidR="00F92B03">
        <w:rPr>
          <w:rFonts w:ascii="Calibri" w:hAnsi="Calibri" w:cs="Calibri"/>
          <w:kern w:val="1"/>
          <w:sz w:val="22"/>
          <w:szCs w:val="22"/>
          <w:lang w:eastAsia="hi-IN" w:bidi="hi-IN"/>
        </w:rPr>
        <w:t>4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do umowy</w:t>
      </w:r>
    </w:p>
    <w:p w14:paraId="0FB7F3C3" w14:textId="77777777" w:rsidR="00C74151" w:rsidRPr="00DE3FE6" w:rsidRDefault="00C74151" w:rsidP="001F189E">
      <w:pPr>
        <w:suppressAutoHyphens/>
        <w:jc w:val="center"/>
        <w:textAlignment w:val="baseline"/>
        <w:rPr>
          <w:rFonts w:ascii="Calibri" w:hAnsi="Calibri" w:cs="Calibri"/>
          <w:b/>
          <w:kern w:val="1"/>
          <w:sz w:val="22"/>
          <w:szCs w:val="22"/>
          <w:lang w:eastAsia="hi-IN" w:bidi="hi-IN"/>
        </w:rPr>
      </w:pPr>
    </w:p>
    <w:p w14:paraId="1F0F308C" w14:textId="77777777" w:rsidR="00C74151" w:rsidRPr="00DE3FE6" w:rsidRDefault="00C74151" w:rsidP="001F189E">
      <w:pPr>
        <w:suppressAutoHyphens/>
        <w:jc w:val="center"/>
        <w:textAlignment w:val="baseline"/>
        <w:rPr>
          <w:rFonts w:ascii="Calibri" w:hAnsi="Calibri" w:cs="Calibri"/>
          <w:b/>
          <w:kern w:val="1"/>
          <w:sz w:val="22"/>
          <w:szCs w:val="22"/>
          <w:lang w:eastAsia="hi-IN" w:bidi="hi-IN"/>
        </w:rPr>
      </w:pPr>
    </w:p>
    <w:p w14:paraId="6F4BECAD" w14:textId="5AB71036" w:rsidR="00C74151" w:rsidRPr="00DE3FE6" w:rsidRDefault="00C74151" w:rsidP="001F189E">
      <w:pPr>
        <w:suppressAutoHyphens/>
        <w:jc w:val="center"/>
        <w:textAlignment w:val="baseline"/>
        <w:rPr>
          <w:rFonts w:ascii="Calibri" w:hAnsi="Calibri" w:cs="Calibri"/>
          <w:b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>PROTOKÓŁ ZDAWCZO</w:t>
      </w:r>
      <w:r w:rsidR="00CD7CC3"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>-</w:t>
      </w:r>
      <w:r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>ODBIORCZY</w:t>
      </w:r>
    </w:p>
    <w:p w14:paraId="4EC3AA2C" w14:textId="6C65C619" w:rsidR="00C74151" w:rsidRPr="00DE3FE6" w:rsidRDefault="00C74151" w:rsidP="001F189E">
      <w:pPr>
        <w:suppressAutoHyphens/>
        <w:jc w:val="center"/>
        <w:textAlignment w:val="baseline"/>
        <w:rPr>
          <w:rFonts w:ascii="Calibri" w:hAnsi="Calibri" w:cs="Calibri"/>
          <w:b/>
          <w:bCs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>dotyczy Umowy nr</w:t>
      </w:r>
      <w:r w:rsidR="00E8734A" w:rsidRPr="00DE3FE6">
        <w:rPr>
          <w:rFonts w:ascii="Calibri" w:hAnsi="Calibri" w:cs="Calibri"/>
          <w:b/>
          <w:bCs/>
          <w:kern w:val="1"/>
          <w:sz w:val="22"/>
          <w:szCs w:val="22"/>
          <w:lang w:eastAsia="hi-IN" w:bidi="hi-IN"/>
        </w:rPr>
        <w:t>…….</w:t>
      </w:r>
      <w:r w:rsidR="00647086" w:rsidRPr="00DE3FE6">
        <w:rPr>
          <w:rFonts w:ascii="Calibri" w:hAnsi="Calibri" w:cs="Calibri"/>
          <w:b/>
          <w:bCs/>
          <w:kern w:val="1"/>
          <w:sz w:val="22"/>
          <w:szCs w:val="22"/>
          <w:lang w:eastAsia="hi-IN" w:bidi="hi-IN"/>
        </w:rPr>
        <w:t>/</w:t>
      </w:r>
      <w:r w:rsidR="00E8734A" w:rsidRPr="00DE3FE6">
        <w:rPr>
          <w:rFonts w:ascii="Calibri" w:hAnsi="Calibri" w:cs="Calibri"/>
          <w:b/>
          <w:bCs/>
          <w:kern w:val="1"/>
          <w:sz w:val="22"/>
          <w:szCs w:val="22"/>
          <w:lang w:eastAsia="hi-IN" w:bidi="hi-IN"/>
        </w:rPr>
        <w:t>…………</w:t>
      </w:r>
      <w:r w:rsidR="00B66055">
        <w:rPr>
          <w:rFonts w:ascii="Calibri" w:hAnsi="Calibri" w:cs="Calibri"/>
          <w:b/>
          <w:bCs/>
          <w:kern w:val="1"/>
          <w:sz w:val="22"/>
          <w:szCs w:val="22"/>
          <w:lang w:eastAsia="hi-IN" w:bidi="hi-IN"/>
        </w:rPr>
        <w:t>/2026</w:t>
      </w:r>
    </w:p>
    <w:p w14:paraId="4364479B" w14:textId="022F1B92" w:rsidR="00C74151" w:rsidRPr="00DE3FE6" w:rsidRDefault="00C74151" w:rsidP="001F189E">
      <w:pPr>
        <w:suppressAutoHyphens/>
        <w:jc w:val="center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b/>
          <w:bCs/>
          <w:kern w:val="1"/>
          <w:sz w:val="22"/>
          <w:szCs w:val="22"/>
          <w:lang w:eastAsia="hi-IN" w:bidi="hi-IN"/>
        </w:rPr>
        <w:t xml:space="preserve">z dnia </w:t>
      </w:r>
      <w:r w:rsidR="00E8734A" w:rsidRPr="00DE3FE6">
        <w:rPr>
          <w:rFonts w:ascii="Calibri" w:hAnsi="Calibri" w:cs="Calibri"/>
          <w:b/>
          <w:bCs/>
          <w:kern w:val="1"/>
          <w:sz w:val="22"/>
          <w:szCs w:val="22"/>
          <w:lang w:eastAsia="hi-IN" w:bidi="hi-IN"/>
        </w:rPr>
        <w:t>…………………</w:t>
      </w:r>
    </w:p>
    <w:p w14:paraId="791BD52E" w14:textId="77777777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</w:p>
    <w:p w14:paraId="3BCE37AD" w14:textId="77777777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Miejsce odbioru: …………………………………………...</w:t>
      </w:r>
    </w:p>
    <w:p w14:paraId="713ACC53" w14:textId="77777777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</w:p>
    <w:p w14:paraId="77BD7C3E" w14:textId="020DBB78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Data odbioru</w:t>
      </w:r>
      <w:r w:rsidR="00E36E8A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: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</w:t>
      </w:r>
      <w:r w:rsidR="00E8734A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………………</w:t>
      </w:r>
      <w:r w:rsidR="00585A72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 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r.</w:t>
      </w:r>
    </w:p>
    <w:p w14:paraId="2C0900E8" w14:textId="77777777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</w:p>
    <w:p w14:paraId="42355558" w14:textId="77777777" w:rsidR="00E36E8A" w:rsidRPr="00DE3FE6" w:rsidRDefault="00E36E8A" w:rsidP="001F189E">
      <w:pPr>
        <w:suppressAutoHyphens/>
        <w:jc w:val="both"/>
        <w:textAlignment w:val="baseline"/>
        <w:rPr>
          <w:rFonts w:ascii="Calibri" w:hAnsi="Calibri" w:cs="Calibri"/>
          <w:b/>
          <w:kern w:val="1"/>
          <w:sz w:val="22"/>
          <w:szCs w:val="22"/>
          <w:lang w:eastAsia="hi-IN" w:bidi="hi-IN"/>
        </w:rPr>
      </w:pPr>
    </w:p>
    <w:p w14:paraId="707495A7" w14:textId="6C886282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>Zamawiający:</w:t>
      </w:r>
    </w:p>
    <w:p w14:paraId="439E0B8C" w14:textId="77777777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</w:p>
    <w:p w14:paraId="212DD8A5" w14:textId="6ED1679E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…………………………………………………………………………………………………</w:t>
      </w:r>
      <w:r w:rsidR="00E36E8A"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…………………………………………………………………………………………………</w:t>
      </w:r>
    </w:p>
    <w:p w14:paraId="17CF3834" w14:textId="77777777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b/>
          <w:kern w:val="1"/>
          <w:sz w:val="22"/>
          <w:szCs w:val="22"/>
          <w:lang w:eastAsia="hi-IN" w:bidi="hi-IN"/>
        </w:rPr>
      </w:pPr>
    </w:p>
    <w:p w14:paraId="03ABE38F" w14:textId="5ECBE43D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b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>Wykonawca</w:t>
      </w:r>
      <w:r w:rsidR="006031D9"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>:</w:t>
      </w:r>
    </w:p>
    <w:p w14:paraId="2B8E0F70" w14:textId="77777777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b/>
          <w:kern w:val="1"/>
          <w:sz w:val="22"/>
          <w:szCs w:val="22"/>
          <w:lang w:eastAsia="hi-IN" w:bidi="hi-IN"/>
        </w:rPr>
      </w:pPr>
    </w:p>
    <w:p w14:paraId="4B9F2E61" w14:textId="77777777" w:rsidR="00E8734A" w:rsidRPr="00DE3FE6" w:rsidRDefault="00E8734A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C351442" w14:textId="05E3D5CB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b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>Część A</w:t>
      </w:r>
    </w:p>
    <w:tbl>
      <w:tblPr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"/>
        <w:gridCol w:w="5111"/>
        <w:gridCol w:w="1314"/>
        <w:gridCol w:w="2137"/>
      </w:tblGrid>
      <w:tr w:rsidR="00F12003" w:rsidRPr="00DE3FE6" w14:paraId="0D092468" w14:textId="77777777" w:rsidTr="00647086">
        <w:trPr>
          <w:trHeight w:val="397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56DB74" w14:textId="77777777" w:rsidR="00C74151" w:rsidRPr="00DE3FE6" w:rsidRDefault="00C74151" w:rsidP="001F189E">
            <w:pPr>
              <w:suppressAutoHyphens/>
              <w:jc w:val="center"/>
              <w:rPr>
                <w:rFonts w:ascii="Calibri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DE3FE6">
              <w:rPr>
                <w:rFonts w:ascii="Calibri" w:hAnsi="Calibri" w:cs="Calibri"/>
                <w:b/>
                <w:kern w:val="1"/>
                <w:sz w:val="22"/>
                <w:szCs w:val="22"/>
                <w:lang w:eastAsia="hi-IN" w:bidi="hi-IN"/>
              </w:rPr>
              <w:t>Lp.</w:t>
            </w:r>
          </w:p>
        </w:tc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DC2D1" w14:textId="77777777" w:rsidR="00C74151" w:rsidRPr="00DE3FE6" w:rsidRDefault="00C74151" w:rsidP="001F189E">
            <w:pPr>
              <w:suppressAutoHyphens/>
              <w:jc w:val="center"/>
              <w:rPr>
                <w:rFonts w:ascii="Calibri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DE3FE6">
              <w:rPr>
                <w:rFonts w:ascii="Calibri" w:hAnsi="Calibri" w:cs="Calibri"/>
                <w:b/>
                <w:kern w:val="1"/>
                <w:sz w:val="22"/>
                <w:szCs w:val="22"/>
                <w:lang w:eastAsia="hi-IN" w:bidi="hi-IN"/>
              </w:rPr>
              <w:t>Przedmiot odbioru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977EF5" w14:textId="77777777" w:rsidR="00C74151" w:rsidRPr="00DE3FE6" w:rsidRDefault="00C74151" w:rsidP="001F189E">
            <w:pPr>
              <w:suppressAutoHyphens/>
              <w:jc w:val="center"/>
              <w:rPr>
                <w:rFonts w:ascii="Calibri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DE3FE6">
              <w:rPr>
                <w:rFonts w:ascii="Calibri" w:hAnsi="Calibri" w:cs="Calibri"/>
                <w:b/>
                <w:kern w:val="1"/>
                <w:sz w:val="22"/>
                <w:szCs w:val="22"/>
                <w:lang w:eastAsia="hi-IN" w:bidi="hi-IN"/>
              </w:rPr>
              <w:t>Ilość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24DE" w14:textId="77777777" w:rsidR="00C74151" w:rsidRPr="00DE3FE6" w:rsidRDefault="00C74151" w:rsidP="001F189E">
            <w:pPr>
              <w:suppressAutoHyphens/>
              <w:jc w:val="center"/>
              <w:rPr>
                <w:rFonts w:ascii="Calibri" w:hAnsi="Calibri" w:cs="Calibri"/>
                <w:kern w:val="1"/>
                <w:sz w:val="22"/>
                <w:szCs w:val="22"/>
                <w:lang w:eastAsia="hi-IN" w:bidi="hi-IN"/>
              </w:rPr>
            </w:pPr>
            <w:r w:rsidRPr="00DE3FE6">
              <w:rPr>
                <w:rFonts w:ascii="Calibri" w:hAnsi="Calibri" w:cs="Calibri"/>
                <w:b/>
                <w:kern w:val="1"/>
                <w:sz w:val="22"/>
                <w:szCs w:val="22"/>
                <w:lang w:eastAsia="hi-IN" w:bidi="hi-IN"/>
              </w:rPr>
              <w:t xml:space="preserve">Numer seryjny </w:t>
            </w:r>
            <w:r w:rsidRPr="00DE3FE6">
              <w:rPr>
                <w:rFonts w:ascii="Calibri" w:hAnsi="Calibri" w:cs="Calibri"/>
                <w:b/>
                <w:kern w:val="1"/>
                <w:sz w:val="22"/>
                <w:szCs w:val="22"/>
                <w:lang w:eastAsia="hi-IN" w:bidi="hi-IN"/>
              </w:rPr>
              <w:br/>
              <w:t>(jeżeli dotyczy)</w:t>
            </w:r>
          </w:p>
        </w:tc>
      </w:tr>
      <w:tr w:rsidR="00F12003" w:rsidRPr="00DE3FE6" w14:paraId="12D05C52" w14:textId="77777777" w:rsidTr="00647086">
        <w:trPr>
          <w:trHeight w:val="1109"/>
        </w:trPr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64F65" w14:textId="77777777" w:rsidR="00C74151" w:rsidRPr="00DE3FE6" w:rsidRDefault="00C74151" w:rsidP="001F189E">
            <w:pPr>
              <w:suppressAutoHyphens/>
              <w:jc w:val="center"/>
              <w:rPr>
                <w:rFonts w:ascii="Calibri" w:hAnsi="Calibri" w:cs="Calibri"/>
                <w:kern w:val="1"/>
                <w:sz w:val="22"/>
                <w:szCs w:val="22"/>
                <w:lang w:eastAsia="hi-IN" w:bidi="hi-IN"/>
              </w:rPr>
            </w:pPr>
            <w:r w:rsidRPr="00DE3FE6">
              <w:rPr>
                <w:rFonts w:ascii="Calibri" w:hAnsi="Calibri" w:cs="Calibri"/>
                <w:kern w:val="1"/>
                <w:sz w:val="22"/>
                <w:szCs w:val="22"/>
                <w:lang w:eastAsia="hi-IN" w:bidi="hi-IN"/>
              </w:rPr>
              <w:t>1.</w:t>
            </w:r>
          </w:p>
        </w:tc>
        <w:tc>
          <w:tcPr>
            <w:tcW w:w="5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0B692" w14:textId="1CDA8896" w:rsidR="00C74151" w:rsidRPr="00DE3FE6" w:rsidRDefault="00C74151" w:rsidP="001F189E">
            <w:pPr>
              <w:suppressAutoHyphens/>
              <w:snapToGrid w:val="0"/>
              <w:jc w:val="center"/>
              <w:rPr>
                <w:rFonts w:ascii="Calibri" w:hAnsi="Calibri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8F9EC" w14:textId="77777777" w:rsidR="00C74151" w:rsidRPr="00DE3FE6" w:rsidRDefault="00C74151" w:rsidP="001F189E">
            <w:pPr>
              <w:suppressAutoHyphens/>
              <w:snapToGrid w:val="0"/>
              <w:jc w:val="center"/>
              <w:rPr>
                <w:rFonts w:ascii="Calibri" w:hAnsi="Calibri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8A860" w14:textId="77777777" w:rsidR="00C74151" w:rsidRPr="00DE3FE6" w:rsidRDefault="00C74151" w:rsidP="001F189E">
            <w:pPr>
              <w:suppressAutoHyphens/>
              <w:snapToGrid w:val="0"/>
              <w:jc w:val="center"/>
              <w:rPr>
                <w:rFonts w:ascii="Calibri" w:hAnsi="Calibri" w:cs="Calibri"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5E72696A" w14:textId="32B9784A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</w:p>
    <w:p w14:paraId="4B95FD1A" w14:textId="5D2A825A" w:rsidR="006031D9" w:rsidRPr="00DE3FE6" w:rsidRDefault="006031D9" w:rsidP="006031D9">
      <w:pPr>
        <w:pStyle w:val="Tekstpodstawowy"/>
        <w:ind w:left="141"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 w:rsidRPr="00DE3FE6">
        <w:rPr>
          <w:rFonts w:ascii="Calibri" w:hAnsi="Calibri" w:cs="Calibri"/>
          <w:color w:val="000000" w:themeColor="text1"/>
          <w:spacing w:val="-6"/>
          <w:sz w:val="22"/>
          <w:szCs w:val="22"/>
        </w:rPr>
        <w:t>Przedstawiciel</w:t>
      </w:r>
      <w:r w:rsidRPr="00DE3FE6">
        <w:rPr>
          <w:rFonts w:ascii="Calibri" w:hAnsi="Calibri" w:cs="Calibri"/>
          <w:color w:val="000000" w:themeColor="text1"/>
          <w:spacing w:val="1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pacing w:val="-6"/>
          <w:sz w:val="22"/>
          <w:szCs w:val="22"/>
        </w:rPr>
        <w:t>Zamawiającego</w:t>
      </w:r>
      <w:r w:rsidRPr="00DE3FE6">
        <w:rPr>
          <w:rFonts w:ascii="Calibri" w:hAnsi="Calibri" w:cs="Calibri"/>
          <w:color w:val="000000" w:themeColor="text1"/>
          <w:spacing w:val="4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pacing w:val="-6"/>
          <w:sz w:val="22"/>
          <w:szCs w:val="22"/>
        </w:rPr>
        <w:t>potwierdza</w:t>
      </w:r>
      <w:r w:rsidRPr="00DE3FE6">
        <w:rPr>
          <w:rFonts w:ascii="Calibri" w:hAnsi="Calibri" w:cs="Calibri"/>
          <w:color w:val="000000" w:themeColor="text1"/>
          <w:spacing w:val="5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pacing w:val="-6"/>
          <w:sz w:val="22"/>
          <w:szCs w:val="22"/>
        </w:rPr>
        <w:t>odbiór</w:t>
      </w:r>
      <w:r w:rsidRPr="00DE3FE6">
        <w:rPr>
          <w:rFonts w:ascii="Calibri" w:hAnsi="Calibri" w:cs="Calibri"/>
          <w:color w:val="000000" w:themeColor="text1"/>
          <w:spacing w:val="3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pacing w:val="-6"/>
          <w:sz w:val="22"/>
          <w:szCs w:val="22"/>
        </w:rPr>
        <w:t>ww.</w:t>
      </w:r>
      <w:r w:rsidRPr="00DE3FE6">
        <w:rPr>
          <w:rFonts w:ascii="Calibri" w:hAnsi="Calibri" w:cs="Calibri"/>
          <w:color w:val="000000" w:themeColor="text1"/>
          <w:spacing w:val="2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pacing w:val="-6"/>
          <w:sz w:val="22"/>
          <w:szCs w:val="22"/>
        </w:rPr>
        <w:t>przedmiotu</w:t>
      </w:r>
      <w:r w:rsidRPr="00DE3FE6">
        <w:rPr>
          <w:rFonts w:ascii="Calibri" w:hAnsi="Calibri" w:cs="Calibri"/>
          <w:color w:val="000000" w:themeColor="text1"/>
          <w:spacing w:val="5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pacing w:val="-6"/>
          <w:sz w:val="22"/>
          <w:szCs w:val="22"/>
        </w:rPr>
        <w:t>umowy.</w:t>
      </w:r>
    </w:p>
    <w:p w14:paraId="541B9F38" w14:textId="77777777" w:rsidR="006031D9" w:rsidRPr="00DE3FE6" w:rsidRDefault="006031D9" w:rsidP="006031D9">
      <w:pPr>
        <w:pStyle w:val="Nagwek1"/>
        <w:rPr>
          <w:rFonts w:ascii="Calibri" w:hAnsi="Calibri" w:cs="Calibri"/>
          <w:color w:val="000000" w:themeColor="text1"/>
          <w:sz w:val="22"/>
          <w:szCs w:val="22"/>
        </w:rPr>
      </w:pPr>
      <w:r w:rsidRPr="00DE3FE6">
        <w:rPr>
          <w:rFonts w:ascii="Calibri" w:hAnsi="Calibri" w:cs="Calibri"/>
          <w:color w:val="000000" w:themeColor="text1"/>
          <w:sz w:val="22"/>
          <w:szCs w:val="22"/>
        </w:rPr>
        <w:t>Część</w:t>
      </w:r>
      <w:r w:rsidRPr="00DE3FE6">
        <w:rPr>
          <w:rFonts w:ascii="Calibri" w:hAnsi="Calibri" w:cs="Calibri"/>
          <w:color w:val="000000" w:themeColor="text1"/>
          <w:spacing w:val="12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pacing w:val="-10"/>
          <w:sz w:val="22"/>
          <w:szCs w:val="22"/>
        </w:rPr>
        <w:t>B</w:t>
      </w:r>
    </w:p>
    <w:p w14:paraId="42B7F9D7" w14:textId="77777777" w:rsidR="006031D9" w:rsidRPr="00DE3FE6" w:rsidRDefault="006031D9" w:rsidP="006031D9">
      <w:pPr>
        <w:spacing w:before="34"/>
        <w:ind w:left="141"/>
        <w:rPr>
          <w:rFonts w:ascii="Calibri" w:hAnsi="Calibri" w:cs="Calibri"/>
          <w:color w:val="000000" w:themeColor="text1"/>
          <w:sz w:val="22"/>
          <w:szCs w:val="22"/>
        </w:rPr>
      </w:pPr>
      <w:r w:rsidRPr="00DE3FE6">
        <w:rPr>
          <w:rFonts w:ascii="Calibri" w:hAnsi="Calibri" w:cs="Calibri"/>
          <w:color w:val="000000" w:themeColor="text1"/>
          <w:sz w:val="22"/>
          <w:szCs w:val="22"/>
        </w:rPr>
        <w:t>Opisane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w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części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A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przedmioty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odbioru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b/>
          <w:color w:val="000000" w:themeColor="text1"/>
          <w:sz w:val="22"/>
          <w:szCs w:val="22"/>
        </w:rPr>
        <w:t>wymagały/nie</w:t>
      </w:r>
      <w:r w:rsidRPr="00DE3FE6">
        <w:rPr>
          <w:rFonts w:ascii="Calibri" w:hAnsi="Calibri" w:cs="Calibri"/>
          <w:b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b/>
          <w:color w:val="000000" w:themeColor="text1"/>
          <w:sz w:val="22"/>
          <w:szCs w:val="22"/>
        </w:rPr>
        <w:t>wymagały</w:t>
      </w:r>
      <w:r w:rsidRPr="00DE3FE6">
        <w:rPr>
          <w:rFonts w:ascii="Calibri" w:hAnsi="Calibri" w:cs="Calibri"/>
          <w:color w:val="000000" w:themeColor="text1"/>
          <w:sz w:val="22"/>
          <w:szCs w:val="22"/>
          <w:vertAlign w:val="superscript"/>
        </w:rPr>
        <w:t>1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dokonania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 xml:space="preserve">szkolenia </w:t>
      </w:r>
      <w:r w:rsidRPr="00DE3FE6">
        <w:rPr>
          <w:rFonts w:ascii="Calibri" w:hAnsi="Calibri" w:cs="Calibri"/>
          <w:color w:val="000000" w:themeColor="text1"/>
          <w:spacing w:val="-2"/>
          <w:sz w:val="22"/>
          <w:szCs w:val="22"/>
        </w:rPr>
        <w:t>personelu.</w:t>
      </w:r>
    </w:p>
    <w:p w14:paraId="26F8866C" w14:textId="77777777" w:rsidR="006031D9" w:rsidRPr="00DE3FE6" w:rsidRDefault="006031D9" w:rsidP="006031D9">
      <w:pPr>
        <w:pStyle w:val="Tekstpodstawowy"/>
        <w:spacing w:before="4"/>
        <w:ind w:left="141"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 w:rsidRPr="00DE3FE6">
        <w:rPr>
          <w:rFonts w:ascii="Calibri" w:hAnsi="Calibri" w:cs="Calibri"/>
          <w:color w:val="000000" w:themeColor="text1"/>
          <w:sz w:val="22"/>
          <w:szCs w:val="22"/>
        </w:rPr>
        <w:t>Wykonawca</w:t>
      </w:r>
      <w:r w:rsidRPr="00DE3FE6">
        <w:rPr>
          <w:rFonts w:ascii="Calibri" w:hAnsi="Calibri" w:cs="Calibri"/>
          <w:color w:val="000000" w:themeColor="text1"/>
          <w:spacing w:val="5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dokonał</w:t>
      </w:r>
      <w:r w:rsidRPr="00DE3FE6">
        <w:rPr>
          <w:rFonts w:ascii="Calibri" w:hAnsi="Calibri" w:cs="Calibri"/>
          <w:color w:val="000000" w:themeColor="text1"/>
          <w:spacing w:val="5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szkolenia</w:t>
      </w:r>
      <w:r w:rsidRPr="00DE3FE6">
        <w:rPr>
          <w:rFonts w:ascii="Calibri" w:hAnsi="Calibri" w:cs="Calibri"/>
          <w:color w:val="000000" w:themeColor="text1"/>
          <w:spacing w:val="5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personelu</w:t>
      </w:r>
      <w:r w:rsidRPr="00DE3FE6">
        <w:rPr>
          <w:rFonts w:ascii="Calibri" w:hAnsi="Calibri" w:cs="Calibri"/>
          <w:color w:val="000000" w:themeColor="text1"/>
          <w:spacing w:val="5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w</w:t>
      </w:r>
      <w:r w:rsidRPr="00DE3FE6">
        <w:rPr>
          <w:rFonts w:ascii="Calibri" w:hAnsi="Calibri" w:cs="Calibri"/>
          <w:color w:val="000000" w:themeColor="text1"/>
          <w:spacing w:val="6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zakresie</w:t>
      </w:r>
      <w:r w:rsidRPr="00DE3FE6">
        <w:rPr>
          <w:rFonts w:ascii="Calibri" w:hAnsi="Calibri" w:cs="Calibri"/>
          <w:color w:val="000000" w:themeColor="text1"/>
          <w:spacing w:val="5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działania</w:t>
      </w:r>
      <w:r w:rsidRPr="00DE3FE6">
        <w:rPr>
          <w:rFonts w:ascii="Calibri" w:hAnsi="Calibri" w:cs="Calibri"/>
          <w:color w:val="000000" w:themeColor="text1"/>
          <w:spacing w:val="6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i</w:t>
      </w:r>
      <w:r w:rsidRPr="00DE3FE6">
        <w:rPr>
          <w:rFonts w:ascii="Calibri" w:hAnsi="Calibri" w:cs="Calibri"/>
          <w:color w:val="000000" w:themeColor="text1"/>
          <w:spacing w:val="5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obsługi</w:t>
      </w:r>
      <w:r w:rsidRPr="00DE3FE6">
        <w:rPr>
          <w:rFonts w:ascii="Calibri" w:hAnsi="Calibri" w:cs="Calibri"/>
          <w:color w:val="000000" w:themeColor="text1"/>
          <w:spacing w:val="6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przedmiotów</w:t>
      </w:r>
      <w:r w:rsidRPr="00DE3FE6">
        <w:rPr>
          <w:rFonts w:ascii="Calibri" w:hAnsi="Calibri" w:cs="Calibri"/>
          <w:color w:val="000000" w:themeColor="text1"/>
          <w:spacing w:val="5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odbioru opisanego w części A.</w:t>
      </w:r>
    </w:p>
    <w:p w14:paraId="2749A47E" w14:textId="77777777" w:rsidR="006031D9" w:rsidRPr="00DE3FE6" w:rsidRDefault="006031D9" w:rsidP="006031D9">
      <w:pPr>
        <w:pStyle w:val="Tekstpodstawowy"/>
        <w:ind w:left="0"/>
        <w:jc w:val="left"/>
        <w:rPr>
          <w:rFonts w:ascii="Calibri" w:hAnsi="Calibri" w:cs="Calibri"/>
          <w:color w:val="000000" w:themeColor="text1"/>
          <w:sz w:val="22"/>
          <w:szCs w:val="22"/>
        </w:rPr>
      </w:pPr>
    </w:p>
    <w:tbl>
      <w:tblPr>
        <w:tblStyle w:val="TableNormal"/>
        <w:tblW w:w="0" w:type="auto"/>
        <w:tblInd w:w="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4347"/>
        <w:gridCol w:w="4213"/>
      </w:tblGrid>
      <w:tr w:rsidR="006031D9" w:rsidRPr="00DE3FE6" w14:paraId="243AC6B3" w14:textId="77777777" w:rsidTr="000B611B">
        <w:trPr>
          <w:trHeight w:val="397"/>
        </w:trPr>
        <w:tc>
          <w:tcPr>
            <w:tcW w:w="511" w:type="dxa"/>
          </w:tcPr>
          <w:p w14:paraId="4F3845A5" w14:textId="77777777" w:rsidR="006031D9" w:rsidRPr="00DE3FE6" w:rsidRDefault="006031D9" w:rsidP="000B611B">
            <w:pPr>
              <w:pStyle w:val="TableParagraph"/>
              <w:spacing w:before="27"/>
              <w:ind w:left="14"/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DE3FE6">
              <w:rPr>
                <w:rFonts w:ascii="Calibri" w:hAnsi="Calibri" w:cs="Calibri"/>
                <w:b/>
                <w:color w:val="000000" w:themeColor="text1"/>
                <w:spacing w:val="-5"/>
              </w:rPr>
              <w:t>Lp.</w:t>
            </w:r>
          </w:p>
        </w:tc>
        <w:tc>
          <w:tcPr>
            <w:tcW w:w="4347" w:type="dxa"/>
          </w:tcPr>
          <w:p w14:paraId="3CD4BCE8" w14:textId="77777777" w:rsidR="006031D9" w:rsidRPr="00DE3FE6" w:rsidRDefault="006031D9" w:rsidP="000B611B">
            <w:pPr>
              <w:pStyle w:val="TableParagraph"/>
              <w:spacing w:before="27"/>
              <w:ind w:left="1214"/>
              <w:rPr>
                <w:rFonts w:ascii="Calibri" w:hAnsi="Calibri" w:cs="Calibri"/>
                <w:b/>
                <w:color w:val="000000" w:themeColor="text1"/>
              </w:rPr>
            </w:pPr>
            <w:r w:rsidRPr="00DE3FE6">
              <w:rPr>
                <w:rFonts w:ascii="Calibri" w:hAnsi="Calibri" w:cs="Calibri"/>
                <w:b/>
                <w:color w:val="000000" w:themeColor="text1"/>
                <w:spacing w:val="-2"/>
              </w:rPr>
              <w:t>Przedmiot</w:t>
            </w:r>
            <w:r w:rsidRPr="00DE3FE6">
              <w:rPr>
                <w:rFonts w:ascii="Calibri" w:hAnsi="Calibri" w:cs="Calibri"/>
                <w:b/>
                <w:color w:val="000000" w:themeColor="text1"/>
                <w:spacing w:val="-6"/>
              </w:rPr>
              <w:t xml:space="preserve"> </w:t>
            </w:r>
            <w:r w:rsidRPr="00DE3FE6">
              <w:rPr>
                <w:rFonts w:ascii="Calibri" w:hAnsi="Calibri" w:cs="Calibri"/>
                <w:b/>
                <w:color w:val="000000" w:themeColor="text1"/>
                <w:spacing w:val="-2"/>
              </w:rPr>
              <w:t>odbioru</w:t>
            </w:r>
          </w:p>
        </w:tc>
        <w:tc>
          <w:tcPr>
            <w:tcW w:w="4213" w:type="dxa"/>
          </w:tcPr>
          <w:p w14:paraId="485FF4AF" w14:textId="77777777" w:rsidR="006031D9" w:rsidRPr="00DE3FE6" w:rsidRDefault="006031D9" w:rsidP="000B611B">
            <w:pPr>
              <w:pStyle w:val="TableParagraph"/>
              <w:spacing w:before="27"/>
              <w:ind w:left="677"/>
              <w:rPr>
                <w:rFonts w:ascii="Calibri" w:hAnsi="Calibri" w:cs="Calibri"/>
                <w:b/>
                <w:color w:val="000000" w:themeColor="text1"/>
              </w:rPr>
            </w:pPr>
            <w:r w:rsidRPr="00DE3FE6">
              <w:rPr>
                <w:rFonts w:ascii="Calibri" w:hAnsi="Calibri" w:cs="Calibri"/>
                <w:b/>
                <w:color w:val="000000" w:themeColor="text1"/>
                <w:spacing w:val="-2"/>
              </w:rPr>
              <w:t>Liczba</w:t>
            </w:r>
            <w:r w:rsidRPr="00DE3FE6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Pr="00DE3FE6">
              <w:rPr>
                <w:rFonts w:ascii="Calibri" w:hAnsi="Calibri" w:cs="Calibri"/>
                <w:b/>
                <w:color w:val="000000" w:themeColor="text1"/>
                <w:spacing w:val="-2"/>
              </w:rPr>
              <w:t>przeszkolonych</w:t>
            </w:r>
            <w:r w:rsidRPr="00DE3FE6">
              <w:rPr>
                <w:rFonts w:ascii="Calibri" w:hAnsi="Calibri" w:cs="Calibri"/>
                <w:b/>
                <w:color w:val="000000" w:themeColor="text1"/>
                <w:spacing w:val="2"/>
              </w:rPr>
              <w:t xml:space="preserve"> </w:t>
            </w:r>
            <w:r w:rsidRPr="00DE3FE6">
              <w:rPr>
                <w:rFonts w:ascii="Calibri" w:hAnsi="Calibri" w:cs="Calibri"/>
                <w:b/>
                <w:color w:val="000000" w:themeColor="text1"/>
                <w:spacing w:val="-4"/>
              </w:rPr>
              <w:t>osób</w:t>
            </w:r>
          </w:p>
        </w:tc>
      </w:tr>
      <w:tr w:rsidR="006031D9" w:rsidRPr="00DE3FE6" w14:paraId="2E7E3176" w14:textId="77777777" w:rsidTr="000B611B">
        <w:trPr>
          <w:trHeight w:val="398"/>
        </w:trPr>
        <w:tc>
          <w:tcPr>
            <w:tcW w:w="511" w:type="dxa"/>
          </w:tcPr>
          <w:p w14:paraId="7DE594CB" w14:textId="77777777" w:rsidR="006031D9" w:rsidRPr="00DE3FE6" w:rsidRDefault="006031D9" w:rsidP="000B611B">
            <w:pPr>
              <w:pStyle w:val="TableParagraph"/>
              <w:spacing w:before="25"/>
              <w:ind w:left="14"/>
              <w:jc w:val="center"/>
              <w:rPr>
                <w:rFonts w:ascii="Calibri" w:hAnsi="Calibri" w:cs="Calibri"/>
                <w:color w:val="000000" w:themeColor="text1"/>
              </w:rPr>
            </w:pPr>
            <w:r w:rsidRPr="00DE3FE6">
              <w:rPr>
                <w:rFonts w:ascii="Calibri" w:hAnsi="Calibri" w:cs="Calibri"/>
                <w:color w:val="000000" w:themeColor="text1"/>
                <w:spacing w:val="-5"/>
              </w:rPr>
              <w:t>1.</w:t>
            </w:r>
          </w:p>
        </w:tc>
        <w:tc>
          <w:tcPr>
            <w:tcW w:w="4347" w:type="dxa"/>
          </w:tcPr>
          <w:p w14:paraId="6B8A32CB" w14:textId="77777777" w:rsidR="006031D9" w:rsidRPr="00DE3FE6" w:rsidRDefault="006031D9" w:rsidP="000B611B">
            <w:pPr>
              <w:pStyle w:val="TableParagrap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213" w:type="dxa"/>
          </w:tcPr>
          <w:p w14:paraId="2FCB8A1C" w14:textId="77777777" w:rsidR="006031D9" w:rsidRPr="00DE3FE6" w:rsidRDefault="006031D9" w:rsidP="000B611B">
            <w:pPr>
              <w:pStyle w:val="TableParagraph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3A3C34D0" w14:textId="77777777" w:rsidR="006031D9" w:rsidRPr="00DE3FE6" w:rsidRDefault="006031D9" w:rsidP="006031D9">
      <w:pPr>
        <w:pStyle w:val="Tekstpodstawowy"/>
        <w:spacing w:before="137"/>
        <w:ind w:left="0"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 w:rsidRPr="00DE3FE6">
        <w:rPr>
          <w:rFonts w:ascii="Calibri" w:hAnsi="Calibri" w:cs="Calibri"/>
          <w:noProof/>
          <w:color w:val="000000" w:themeColor="text1"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0AED7E8" wp14:editId="1E9DAC89">
                <wp:simplePos x="0" y="0"/>
                <wp:positionH relativeFrom="page">
                  <wp:posOffset>899464</wp:posOffset>
                </wp:positionH>
                <wp:positionV relativeFrom="paragraph">
                  <wp:posOffset>248741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3" y="7620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67549" id="Graphic 2" o:spid="_x0000_s1026" style="position:absolute;margin-left:70.8pt;margin-top:19.6pt;width:144.05pt;height: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" path="m1829053,l,,,7620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2C2EB33" w14:textId="77777777" w:rsidR="006031D9" w:rsidRPr="00DE3FE6" w:rsidRDefault="006031D9" w:rsidP="006031D9">
      <w:pPr>
        <w:spacing w:before="103"/>
        <w:ind w:left="141"/>
        <w:rPr>
          <w:rFonts w:ascii="Calibri" w:hAnsi="Calibri" w:cs="Calibri"/>
          <w:color w:val="000000" w:themeColor="text1"/>
          <w:sz w:val="22"/>
          <w:szCs w:val="22"/>
        </w:rPr>
      </w:pPr>
      <w:r w:rsidRPr="00DE3FE6">
        <w:rPr>
          <w:rFonts w:ascii="Calibri" w:hAnsi="Calibri" w:cs="Calibri"/>
          <w:color w:val="000000" w:themeColor="text1"/>
          <w:spacing w:val="-10"/>
          <w:position w:val="6"/>
          <w:sz w:val="22"/>
          <w:szCs w:val="22"/>
        </w:rPr>
        <w:t>1</w:t>
      </w:r>
      <w:r w:rsidRPr="00DE3FE6">
        <w:rPr>
          <w:rFonts w:ascii="Calibri" w:hAnsi="Calibri" w:cs="Calibri"/>
          <w:color w:val="000000" w:themeColor="text1"/>
          <w:position w:val="6"/>
          <w:sz w:val="22"/>
          <w:szCs w:val="22"/>
        </w:rPr>
        <w:tab/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Niepotrzebne</w:t>
      </w:r>
      <w:r w:rsidRPr="00DE3FE6">
        <w:rPr>
          <w:rFonts w:ascii="Calibri" w:hAnsi="Calibri" w:cs="Calibri"/>
          <w:color w:val="000000" w:themeColor="text1"/>
          <w:spacing w:val="-1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pacing w:val="-2"/>
          <w:sz w:val="22"/>
          <w:szCs w:val="22"/>
        </w:rPr>
        <w:t>skreślić</w:t>
      </w:r>
    </w:p>
    <w:p w14:paraId="7AC5E2FC" w14:textId="77777777" w:rsidR="006031D9" w:rsidRPr="00DE3FE6" w:rsidRDefault="006031D9" w:rsidP="006031D9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094DB801" w14:textId="250D032B" w:rsidR="00C74151" w:rsidRPr="00DE3FE6" w:rsidRDefault="006031D9" w:rsidP="006031D9">
      <w:pPr>
        <w:pStyle w:val="Tekstpodstawowy"/>
        <w:spacing w:before="82"/>
        <w:ind w:left="141"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 w:rsidRPr="00DE3FE6">
        <w:rPr>
          <w:rFonts w:ascii="Calibri" w:hAnsi="Calibri" w:cs="Calibri"/>
          <w:color w:val="000000" w:themeColor="text1"/>
          <w:sz w:val="22"/>
          <w:szCs w:val="22"/>
        </w:rPr>
        <w:t>Protokół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odbioru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sporządzono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w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dwóch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jednobrzmiących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egzemplarzach,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po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jednym</w:t>
      </w:r>
      <w:r w:rsidRPr="00DE3FE6">
        <w:rPr>
          <w:rFonts w:ascii="Calibri" w:hAnsi="Calibri" w:cs="Calibri"/>
          <w:color w:val="000000" w:themeColor="text1"/>
          <w:spacing w:val="40"/>
          <w:sz w:val="22"/>
          <w:szCs w:val="22"/>
        </w:rPr>
        <w:t xml:space="preserve"> </w:t>
      </w:r>
      <w:r w:rsidRPr="00DE3FE6">
        <w:rPr>
          <w:rFonts w:ascii="Calibri" w:hAnsi="Calibri" w:cs="Calibri"/>
          <w:color w:val="000000" w:themeColor="text1"/>
          <w:sz w:val="22"/>
          <w:szCs w:val="22"/>
        </w:rPr>
        <w:t>dla Zamawiającego i Wykonawcy.</w:t>
      </w:r>
    </w:p>
    <w:p w14:paraId="0598AF25" w14:textId="77777777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i/>
          <w:kern w:val="1"/>
          <w:sz w:val="22"/>
          <w:szCs w:val="22"/>
          <w:u w:val="single"/>
          <w:lang w:eastAsia="hi-IN" w:bidi="hi-IN"/>
        </w:rPr>
      </w:pPr>
    </w:p>
    <w:p w14:paraId="4D83DB6F" w14:textId="77777777" w:rsidR="00C74151" w:rsidRPr="00DE3FE6" w:rsidRDefault="00C74151" w:rsidP="001F189E">
      <w:pPr>
        <w:suppressAutoHyphens/>
        <w:jc w:val="both"/>
        <w:textAlignment w:val="baseline"/>
        <w:rPr>
          <w:rFonts w:ascii="Calibri" w:hAnsi="Calibri" w:cs="Calibri"/>
          <w:b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 xml:space="preserve">     Przedstawiciel Zamawiają</w:t>
      </w:r>
      <w:r w:rsidR="00C80ABA"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 xml:space="preserve">cego                                  </w:t>
      </w:r>
      <w:r w:rsidRPr="00DE3FE6">
        <w:rPr>
          <w:rFonts w:ascii="Calibri" w:hAnsi="Calibri" w:cs="Calibri"/>
          <w:b/>
          <w:kern w:val="1"/>
          <w:sz w:val="22"/>
          <w:szCs w:val="22"/>
          <w:lang w:eastAsia="hi-IN" w:bidi="hi-IN"/>
        </w:rPr>
        <w:t xml:space="preserve">  Przedstawiciel Wykonawcy</w:t>
      </w:r>
    </w:p>
    <w:p w14:paraId="5686059E" w14:textId="77777777" w:rsidR="00C80ABA" w:rsidRPr="00DE3FE6" w:rsidRDefault="00C80ABA" w:rsidP="001F189E">
      <w:pPr>
        <w:suppressAutoHyphens/>
        <w:jc w:val="both"/>
        <w:textAlignment w:val="baseline"/>
        <w:rPr>
          <w:rFonts w:ascii="Calibri" w:hAnsi="Calibri" w:cs="Calibri"/>
          <w:i/>
          <w:kern w:val="1"/>
          <w:sz w:val="22"/>
          <w:szCs w:val="22"/>
          <w:u w:val="single"/>
          <w:lang w:eastAsia="hi-IN" w:bidi="hi-IN"/>
        </w:rPr>
      </w:pPr>
    </w:p>
    <w:p w14:paraId="2B943FE7" w14:textId="77777777" w:rsidR="003E4D28" w:rsidRPr="00DE3FE6" w:rsidRDefault="00C80ABA" w:rsidP="001F189E">
      <w:pPr>
        <w:suppressAutoHyphens/>
        <w:jc w:val="both"/>
        <w:textAlignment w:val="baseline"/>
        <w:rPr>
          <w:rFonts w:ascii="Calibri" w:hAnsi="Calibri" w:cs="Calibri"/>
          <w:kern w:val="1"/>
          <w:sz w:val="22"/>
          <w:szCs w:val="22"/>
          <w:lang w:eastAsia="hi-IN" w:bidi="hi-IN"/>
        </w:rPr>
      </w:pP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 xml:space="preserve">………………………………………     </w:t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ab/>
      </w:r>
      <w:r w:rsidRPr="00DE3FE6">
        <w:rPr>
          <w:rFonts w:ascii="Calibri" w:hAnsi="Calibri" w:cs="Calibri"/>
          <w:kern w:val="1"/>
          <w:sz w:val="22"/>
          <w:szCs w:val="22"/>
          <w:lang w:eastAsia="hi-IN" w:bidi="hi-IN"/>
        </w:rPr>
        <w:tab/>
        <w:t xml:space="preserve">         …………………………………….    </w:t>
      </w:r>
    </w:p>
    <w:p w14:paraId="5A5851E1" w14:textId="1D9EBD6D" w:rsidR="003E4D28" w:rsidRPr="00B66055" w:rsidRDefault="003E4D28" w:rsidP="003E4D28">
      <w:pPr>
        <w:spacing w:before="70"/>
        <w:ind w:firstLine="4962"/>
        <w:rPr>
          <w:rFonts w:ascii="Calibri" w:hAnsi="Calibri" w:cs="Calibri"/>
          <w:b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lastRenderedPageBreak/>
        <w:t xml:space="preserve">Załącznik Nr </w:t>
      </w:r>
      <w:r w:rsidR="00F92B03" w:rsidRPr="00B66055">
        <w:rPr>
          <w:rFonts w:ascii="Calibri" w:hAnsi="Calibri" w:cs="Calibri"/>
          <w:sz w:val="22"/>
          <w:szCs w:val="22"/>
        </w:rPr>
        <w:t>6</w:t>
      </w:r>
      <w:r w:rsidRPr="00B66055">
        <w:rPr>
          <w:rFonts w:ascii="Calibri" w:hAnsi="Calibri" w:cs="Calibri"/>
          <w:sz w:val="22"/>
          <w:szCs w:val="22"/>
        </w:rPr>
        <w:t xml:space="preserve"> do Umowy</w:t>
      </w:r>
    </w:p>
    <w:p w14:paraId="0949F836" w14:textId="77777777" w:rsidR="003E4D28" w:rsidRPr="00B66055" w:rsidRDefault="003E4D28" w:rsidP="003E4D28">
      <w:pPr>
        <w:spacing w:before="70"/>
        <w:ind w:firstLine="4962"/>
        <w:rPr>
          <w:rFonts w:ascii="Calibri" w:hAnsi="Calibri" w:cs="Calibri"/>
          <w:b/>
          <w:sz w:val="22"/>
          <w:szCs w:val="22"/>
        </w:rPr>
      </w:pPr>
      <w:r w:rsidRPr="00B66055">
        <w:rPr>
          <w:rFonts w:ascii="Calibri" w:hAnsi="Calibri" w:cs="Calibri"/>
          <w:b/>
          <w:sz w:val="22"/>
          <w:szCs w:val="22"/>
        </w:rPr>
        <w:t>Stosowanie Krajowego Systemu e-faktur (KSeF)</w:t>
      </w:r>
    </w:p>
    <w:p w14:paraId="75C3F06D" w14:textId="77777777" w:rsidR="003E4D28" w:rsidRPr="00B66055" w:rsidRDefault="003E4D28" w:rsidP="003E4D28">
      <w:pPr>
        <w:spacing w:before="70"/>
        <w:ind w:left="3003" w:firstLine="2304"/>
        <w:rPr>
          <w:rFonts w:ascii="Calibri" w:hAnsi="Calibri" w:cs="Calibri"/>
          <w:b/>
          <w:sz w:val="22"/>
          <w:szCs w:val="22"/>
        </w:rPr>
      </w:pPr>
    </w:p>
    <w:p w14:paraId="78EB8A5E" w14:textId="77777777" w:rsidR="003E4D28" w:rsidRPr="00B66055" w:rsidRDefault="003E4D28" w:rsidP="003E4D28">
      <w:pPr>
        <w:spacing w:before="70"/>
        <w:ind w:left="3003" w:firstLine="2304"/>
        <w:rPr>
          <w:rFonts w:ascii="Calibri" w:hAnsi="Calibri" w:cs="Calibri"/>
          <w:b/>
          <w:sz w:val="22"/>
          <w:szCs w:val="22"/>
        </w:rPr>
      </w:pPr>
    </w:p>
    <w:p w14:paraId="7F283341" w14:textId="77777777" w:rsidR="003E4D28" w:rsidRPr="00B66055" w:rsidRDefault="003E4D28" w:rsidP="003E4D28">
      <w:pPr>
        <w:pStyle w:val="Nagwek1"/>
        <w:numPr>
          <w:ilvl w:val="0"/>
          <w:numId w:val="47"/>
        </w:numPr>
        <w:tabs>
          <w:tab w:val="left" w:pos="991"/>
        </w:tabs>
        <w:spacing w:before="1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pacing w:val="-2"/>
          <w:sz w:val="22"/>
          <w:szCs w:val="22"/>
        </w:rPr>
        <w:t>DEFINICJE</w:t>
      </w:r>
    </w:p>
    <w:p w14:paraId="44432F3C" w14:textId="77777777" w:rsidR="003E4D28" w:rsidRPr="00B66055" w:rsidRDefault="003E4D28" w:rsidP="003E4D28">
      <w:pPr>
        <w:pStyle w:val="Nagwek1"/>
        <w:spacing w:before="1"/>
        <w:ind w:left="426"/>
        <w:jc w:val="right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10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1"/>
        <w:gridCol w:w="5670"/>
      </w:tblGrid>
      <w:tr w:rsidR="00B66055" w:rsidRPr="00B66055" w14:paraId="60D298C0" w14:textId="77777777" w:rsidTr="003E4D28">
        <w:trPr>
          <w:trHeight w:val="1454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7FCEB" w14:textId="77777777" w:rsidR="003E4D28" w:rsidRPr="00B66055" w:rsidRDefault="003E4D28">
            <w:pPr>
              <w:pStyle w:val="TableParagraph"/>
              <w:spacing w:before="1"/>
              <w:ind w:left="107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spacing w:val="-4"/>
                <w:lang w:val="en-US" w:bidi="en-US"/>
              </w:rPr>
              <w:t>KSeF</w:t>
            </w:r>
          </w:p>
          <w:p w14:paraId="762EA154" w14:textId="77777777" w:rsidR="003E4D28" w:rsidRPr="00B66055" w:rsidRDefault="003E4D28">
            <w:pPr>
              <w:pStyle w:val="TableParagraph"/>
              <w:spacing w:before="37"/>
              <w:ind w:left="107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lang w:val="en-US" w:bidi="en-US"/>
              </w:rPr>
              <w:t>(Krajowy</w:t>
            </w:r>
            <w:r w:rsidRPr="00B66055">
              <w:rPr>
                <w:rFonts w:ascii="Calibri" w:hAnsi="Calibri" w:cs="Calibri"/>
                <w:b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lang w:val="en-US" w:bidi="en-US"/>
              </w:rPr>
              <w:t>System</w:t>
            </w:r>
            <w:r w:rsidRPr="00B66055">
              <w:rPr>
                <w:rFonts w:ascii="Calibri" w:hAnsi="Calibri" w:cs="Calibri"/>
                <w:b/>
                <w:spacing w:val="-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lang w:val="en-US" w:bidi="en-US"/>
              </w:rPr>
              <w:t>e-</w:t>
            </w:r>
            <w:r w:rsidRPr="00B66055">
              <w:rPr>
                <w:rFonts w:ascii="Calibri" w:hAnsi="Calibri" w:cs="Calibri"/>
                <w:b/>
                <w:spacing w:val="-2"/>
                <w:lang w:val="en-US" w:bidi="en-US"/>
              </w:rPr>
              <w:t>Faktur)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00B2C" w14:textId="77777777" w:rsidR="003E4D28" w:rsidRPr="00B66055" w:rsidRDefault="003E4D28">
            <w:pPr>
              <w:pStyle w:val="TableParagraph"/>
              <w:spacing w:before="1"/>
              <w:ind w:left="107" w:right="96"/>
              <w:jc w:val="both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System teleinformatyczny administrowany przez Krajową Administrację Skarbową, służący m.in. do wystawiania, przesyłania, otrzymywania i przechowywania ustrukturyzowanych</w:t>
            </w:r>
            <w:r w:rsidRPr="00B66055">
              <w:rPr>
                <w:rFonts w:ascii="Calibri" w:hAnsi="Calibri" w:cs="Calibri"/>
                <w:spacing w:val="57"/>
                <w:lang w:val="en-US" w:bidi="en-US"/>
              </w:rPr>
              <w:t xml:space="preserve">  </w:t>
            </w:r>
            <w:r w:rsidRPr="00B66055">
              <w:rPr>
                <w:rFonts w:ascii="Calibri" w:hAnsi="Calibri" w:cs="Calibri"/>
                <w:lang w:val="en-US" w:bidi="en-US"/>
              </w:rPr>
              <w:t>faktur</w:t>
            </w:r>
            <w:r w:rsidRPr="00B66055">
              <w:rPr>
                <w:rFonts w:ascii="Calibri" w:hAnsi="Calibri" w:cs="Calibri"/>
                <w:spacing w:val="58"/>
                <w:lang w:val="en-US" w:bidi="en-US"/>
              </w:rPr>
              <w:t xml:space="preserve">  </w:t>
            </w:r>
            <w:r w:rsidRPr="00B66055">
              <w:rPr>
                <w:rFonts w:ascii="Calibri" w:hAnsi="Calibri" w:cs="Calibri"/>
                <w:lang w:val="en-US" w:bidi="en-US"/>
              </w:rPr>
              <w:t>elektronicznych</w:t>
            </w:r>
            <w:r w:rsidRPr="00B66055">
              <w:rPr>
                <w:rFonts w:ascii="Calibri" w:hAnsi="Calibri" w:cs="Calibri"/>
                <w:spacing w:val="58"/>
                <w:lang w:val="en-US" w:bidi="en-US"/>
              </w:rPr>
              <w:t xml:space="preserve">  </w:t>
            </w:r>
            <w:r w:rsidRPr="00B66055">
              <w:rPr>
                <w:rFonts w:ascii="Calibri" w:hAnsi="Calibri" w:cs="Calibri"/>
                <w:lang w:val="en-US" w:bidi="en-US"/>
              </w:rPr>
              <w:t>zgodnie</w:t>
            </w:r>
            <w:r w:rsidRPr="00B66055">
              <w:rPr>
                <w:rFonts w:ascii="Calibri" w:hAnsi="Calibri" w:cs="Calibri"/>
                <w:spacing w:val="57"/>
                <w:lang w:val="en-US" w:bidi="en-US"/>
              </w:rPr>
              <w:t xml:space="preserve">  </w:t>
            </w:r>
            <w:r w:rsidRPr="00B66055">
              <w:rPr>
                <w:rFonts w:ascii="Calibri" w:hAnsi="Calibri" w:cs="Calibri"/>
                <w:spacing w:val="-10"/>
                <w:lang w:val="en-US" w:bidi="en-US"/>
              </w:rPr>
              <w:t>z</w:t>
            </w:r>
          </w:p>
          <w:p w14:paraId="14E99A56" w14:textId="77777777" w:rsidR="003E4D28" w:rsidRPr="00B66055" w:rsidRDefault="003E4D28">
            <w:pPr>
              <w:pStyle w:val="TableParagraph"/>
              <w:ind w:left="107"/>
              <w:jc w:val="both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przepisami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ustawy</w:t>
            </w:r>
            <w:r w:rsidRPr="00B66055">
              <w:rPr>
                <w:rFonts w:ascii="Calibri" w:hAnsi="Calibri" w:cs="Calibri"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o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podatku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od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towarów</w:t>
            </w:r>
            <w:r w:rsidRPr="00B66055">
              <w:rPr>
                <w:rFonts w:ascii="Calibri" w:hAnsi="Calibri" w:cs="Calibri"/>
                <w:spacing w:val="-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i</w:t>
            </w:r>
            <w:r w:rsidRPr="00B66055">
              <w:rPr>
                <w:rFonts w:ascii="Calibri" w:hAnsi="Calibri" w:cs="Calibri"/>
                <w:spacing w:val="-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usług.</w:t>
            </w:r>
          </w:p>
        </w:tc>
      </w:tr>
      <w:tr w:rsidR="00B66055" w:rsidRPr="00B66055" w14:paraId="1EABFDE2" w14:textId="77777777" w:rsidTr="003E4D28">
        <w:trPr>
          <w:trHeight w:val="873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AF0D8" w14:textId="77777777" w:rsidR="003E4D28" w:rsidRPr="00B66055" w:rsidRDefault="003E4D28">
            <w:pPr>
              <w:pStyle w:val="TableParagraph"/>
              <w:spacing w:before="1"/>
              <w:ind w:left="107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lang w:val="en-US" w:bidi="en-US"/>
              </w:rPr>
              <w:t>Faktura</w:t>
            </w:r>
            <w:r w:rsidRPr="00B66055">
              <w:rPr>
                <w:rFonts w:ascii="Calibri" w:hAnsi="Calibri" w:cs="Calibri"/>
                <w:b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spacing w:val="-2"/>
                <w:lang w:val="en-US" w:bidi="en-US"/>
              </w:rPr>
              <w:t>ustrukturyzowana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641F3" w14:textId="77777777" w:rsidR="003E4D28" w:rsidRPr="00B66055" w:rsidRDefault="003E4D28">
            <w:pPr>
              <w:pStyle w:val="TableParagraph"/>
              <w:spacing w:before="1"/>
              <w:ind w:left="107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Faktura</w:t>
            </w:r>
            <w:r w:rsidRPr="00B66055">
              <w:rPr>
                <w:rFonts w:ascii="Calibri" w:hAnsi="Calibri" w:cs="Calibri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wystawiona</w:t>
            </w:r>
            <w:r w:rsidRPr="00B66055">
              <w:rPr>
                <w:rFonts w:ascii="Calibri" w:hAnsi="Calibri" w:cs="Calibri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przy użyciu</w:t>
            </w:r>
            <w:r w:rsidRPr="00B66055">
              <w:rPr>
                <w:rFonts w:ascii="Calibri" w:hAnsi="Calibri" w:cs="Calibri"/>
                <w:spacing w:val="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Krajowego</w:t>
            </w:r>
            <w:r w:rsidRPr="00B66055">
              <w:rPr>
                <w:rFonts w:ascii="Calibri" w:hAnsi="Calibri" w:cs="Calibri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Systemu</w:t>
            </w:r>
            <w:r w:rsidRPr="00B66055">
              <w:rPr>
                <w:rFonts w:ascii="Calibri" w:hAnsi="Calibri" w:cs="Calibri"/>
                <w:spacing w:val="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e-Faktur</w:t>
            </w:r>
          </w:p>
          <w:p w14:paraId="468CB296" w14:textId="77777777" w:rsidR="003E4D28" w:rsidRPr="00B66055" w:rsidRDefault="003E4D28">
            <w:pPr>
              <w:pStyle w:val="TableParagraph"/>
              <w:spacing w:before="2"/>
              <w:ind w:left="107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wraz</w:t>
            </w:r>
            <w:r w:rsidRPr="00B66055">
              <w:rPr>
                <w:rFonts w:ascii="Calibri" w:hAnsi="Calibri" w:cs="Calibri"/>
                <w:spacing w:val="-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</w:t>
            </w:r>
            <w:r w:rsidRPr="00B66055">
              <w:rPr>
                <w:rFonts w:ascii="Calibri" w:hAnsi="Calibri" w:cs="Calibri"/>
                <w:spacing w:val="-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przydzielonym</w:t>
            </w:r>
            <w:r w:rsidRPr="00B66055">
              <w:rPr>
                <w:rFonts w:ascii="Calibri" w:hAnsi="Calibri" w:cs="Calibri"/>
                <w:spacing w:val="-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numerem</w:t>
            </w:r>
            <w:r w:rsidRPr="00B66055">
              <w:rPr>
                <w:rFonts w:ascii="Calibri" w:hAnsi="Calibri" w:cs="Calibri"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identyfikującym</w:t>
            </w:r>
            <w:r w:rsidRPr="00B66055">
              <w:rPr>
                <w:rFonts w:ascii="Calibri" w:hAnsi="Calibri" w:cs="Calibri"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tę</w:t>
            </w:r>
            <w:r w:rsidRPr="00B66055">
              <w:rPr>
                <w:rFonts w:ascii="Calibri" w:hAnsi="Calibri" w:cs="Calibri"/>
                <w:spacing w:val="-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fakturę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w tym systemie</w:t>
            </w:r>
          </w:p>
        </w:tc>
      </w:tr>
      <w:tr w:rsidR="00B66055" w:rsidRPr="00B66055" w14:paraId="236E18E1" w14:textId="77777777" w:rsidTr="003E4D28">
        <w:trPr>
          <w:trHeight w:val="582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79554" w14:textId="77777777" w:rsidR="003E4D28" w:rsidRPr="00B66055" w:rsidRDefault="003E4D28">
            <w:pPr>
              <w:pStyle w:val="TableParagraph"/>
              <w:spacing w:before="1"/>
              <w:ind w:left="107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lang w:val="en-US" w:bidi="en-US"/>
              </w:rPr>
              <w:t>Numer</w:t>
            </w:r>
            <w:r w:rsidRPr="00B66055">
              <w:rPr>
                <w:rFonts w:ascii="Calibri" w:hAnsi="Calibri" w:cs="Calibri"/>
                <w:b/>
                <w:spacing w:val="-9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spacing w:val="-4"/>
                <w:lang w:val="en-US" w:bidi="en-US"/>
              </w:rPr>
              <w:t>KSeF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88345" w14:textId="77777777" w:rsidR="003E4D28" w:rsidRPr="00B66055" w:rsidRDefault="003E4D28">
            <w:pPr>
              <w:pStyle w:val="TableParagraph"/>
              <w:spacing w:before="1"/>
              <w:ind w:left="107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Numer</w:t>
            </w:r>
            <w:r w:rsidRPr="00B66055">
              <w:rPr>
                <w:rFonts w:ascii="Calibri" w:hAnsi="Calibri" w:cs="Calibri"/>
                <w:spacing w:val="5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identyfikacyjny</w:t>
            </w:r>
            <w:r w:rsidRPr="00B66055">
              <w:rPr>
                <w:rFonts w:ascii="Calibri" w:hAnsi="Calibri" w:cs="Calibri"/>
                <w:spacing w:val="49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przypisany</w:t>
            </w:r>
            <w:r w:rsidRPr="00B66055">
              <w:rPr>
                <w:rFonts w:ascii="Calibri" w:hAnsi="Calibri" w:cs="Calibri"/>
                <w:spacing w:val="49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do</w:t>
            </w:r>
            <w:r w:rsidRPr="00B66055">
              <w:rPr>
                <w:rFonts w:ascii="Calibri" w:hAnsi="Calibri" w:cs="Calibri"/>
                <w:spacing w:val="5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faktury</w:t>
            </w:r>
            <w:r w:rsidRPr="00B66055">
              <w:rPr>
                <w:rFonts w:ascii="Calibri" w:hAnsi="Calibri" w:cs="Calibri"/>
                <w:spacing w:val="49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przez</w:t>
            </w:r>
            <w:r w:rsidRPr="00B66055">
              <w:rPr>
                <w:rFonts w:ascii="Calibri" w:hAnsi="Calibri" w:cs="Calibri"/>
                <w:spacing w:val="50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4"/>
                <w:lang w:val="en-US" w:bidi="en-US"/>
              </w:rPr>
              <w:t>KSeF</w:t>
            </w:r>
          </w:p>
          <w:p w14:paraId="5680BA0B" w14:textId="77777777" w:rsidR="003E4D28" w:rsidRPr="00B66055" w:rsidRDefault="003E4D28">
            <w:pPr>
              <w:pStyle w:val="TableParagraph"/>
              <w:spacing w:before="37"/>
              <w:ind w:left="107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w</w:t>
            </w:r>
            <w:r w:rsidRPr="00B66055">
              <w:rPr>
                <w:rFonts w:ascii="Calibri" w:hAnsi="Calibri" w:cs="Calibri"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momencie</w:t>
            </w:r>
            <w:r w:rsidRPr="00B66055">
              <w:rPr>
                <w:rFonts w:ascii="Calibri" w:hAnsi="Calibri" w:cs="Calibri"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jej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skutecznego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zarejestrowania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w</w:t>
            </w:r>
            <w:r w:rsidRPr="00B66055">
              <w:rPr>
                <w:rFonts w:ascii="Calibri" w:hAnsi="Calibri" w:cs="Calibri"/>
                <w:spacing w:val="-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systemie.</w:t>
            </w:r>
          </w:p>
        </w:tc>
      </w:tr>
      <w:tr w:rsidR="00B66055" w:rsidRPr="00B66055" w14:paraId="7B2D0D17" w14:textId="77777777" w:rsidTr="003E4D28">
        <w:trPr>
          <w:trHeight w:val="870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D4442" w14:textId="77777777" w:rsidR="003E4D28" w:rsidRPr="00B66055" w:rsidRDefault="003E4D28">
            <w:pPr>
              <w:pStyle w:val="TableParagraph"/>
              <w:spacing w:before="1"/>
              <w:ind w:left="107" w:right="426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lang w:val="en-US" w:bidi="en-US"/>
              </w:rPr>
              <w:t>Tryb</w:t>
            </w:r>
            <w:r w:rsidRPr="00B66055">
              <w:rPr>
                <w:rFonts w:ascii="Calibri" w:hAnsi="Calibri" w:cs="Calibri"/>
                <w:b/>
                <w:spacing w:val="-1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lang w:val="en-US" w:bidi="en-US"/>
              </w:rPr>
              <w:t>standardowy</w:t>
            </w:r>
            <w:r w:rsidRPr="00B66055">
              <w:rPr>
                <w:rFonts w:ascii="Calibri" w:hAnsi="Calibri" w:cs="Calibri"/>
                <w:b/>
                <w:spacing w:val="-1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lang w:val="en-US" w:bidi="en-US"/>
              </w:rPr>
              <w:t>(tryb normalny KSeF)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06D9E" w14:textId="77777777" w:rsidR="003E4D28" w:rsidRPr="00B66055" w:rsidRDefault="003E4D28">
            <w:pPr>
              <w:pStyle w:val="TableParagraph"/>
              <w:tabs>
                <w:tab w:val="left" w:pos="397"/>
                <w:tab w:val="left" w:pos="1857"/>
                <w:tab w:val="left" w:pos="2610"/>
                <w:tab w:val="left" w:pos="4633"/>
                <w:tab w:val="left" w:pos="5021"/>
              </w:tabs>
              <w:spacing w:before="1"/>
              <w:ind w:left="107" w:right="99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Prawidłowe</w:t>
            </w:r>
            <w:r w:rsidRPr="00B66055">
              <w:rPr>
                <w:rFonts w:ascii="Calibri" w:hAnsi="Calibri" w:cs="Calibri"/>
                <w:spacing w:val="7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funkcjonowanie</w:t>
            </w:r>
            <w:r w:rsidRPr="00B66055">
              <w:rPr>
                <w:rFonts w:ascii="Calibri" w:hAnsi="Calibri" w:cs="Calibri"/>
                <w:spacing w:val="7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KSeF</w:t>
            </w:r>
            <w:r w:rsidRPr="00B66055">
              <w:rPr>
                <w:rFonts w:ascii="Calibri" w:hAnsi="Calibri" w:cs="Calibri"/>
                <w:spacing w:val="7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w</w:t>
            </w:r>
            <w:r w:rsidRPr="00B66055">
              <w:rPr>
                <w:rFonts w:ascii="Calibri" w:hAnsi="Calibri" w:cs="Calibri"/>
                <w:spacing w:val="7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zakresie</w:t>
            </w:r>
            <w:r w:rsidRPr="00B66055">
              <w:rPr>
                <w:rFonts w:ascii="Calibri" w:hAnsi="Calibri" w:cs="Calibri"/>
                <w:spacing w:val="7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 xml:space="preserve">odbierania </w:t>
            </w:r>
            <w:r w:rsidRPr="00B66055">
              <w:rPr>
                <w:rFonts w:ascii="Calibri" w:hAnsi="Calibri" w:cs="Calibri"/>
                <w:spacing w:val="-10"/>
                <w:lang w:val="en-US" w:bidi="en-US"/>
              </w:rPr>
              <w:t>i</w:t>
            </w:r>
            <w:r w:rsidRPr="00B66055">
              <w:rPr>
                <w:rFonts w:ascii="Calibri" w:hAnsi="Calibri" w:cs="Calibri"/>
                <w:lang w:val="en-US" w:bidi="en-US"/>
              </w:rPr>
              <w:tab/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przetwarzania</w:t>
            </w:r>
            <w:r w:rsidRPr="00B66055">
              <w:rPr>
                <w:rFonts w:ascii="Calibri" w:hAnsi="Calibri" w:cs="Calibri"/>
                <w:lang w:val="en-US" w:bidi="en-US"/>
              </w:rPr>
              <w:tab/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faktur</w:t>
            </w:r>
            <w:r w:rsidRPr="00B66055">
              <w:rPr>
                <w:rFonts w:ascii="Calibri" w:hAnsi="Calibri" w:cs="Calibri"/>
                <w:lang w:val="en-US" w:bidi="en-US"/>
              </w:rPr>
              <w:tab/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ustrukturyzowanych</w:t>
            </w:r>
            <w:r w:rsidRPr="00B66055">
              <w:rPr>
                <w:rFonts w:ascii="Calibri" w:hAnsi="Calibri" w:cs="Calibri"/>
                <w:lang w:val="en-US" w:bidi="en-US"/>
              </w:rPr>
              <w:tab/>
            </w:r>
            <w:r w:rsidRPr="00B66055">
              <w:rPr>
                <w:rFonts w:ascii="Calibri" w:hAnsi="Calibri" w:cs="Calibri"/>
                <w:spacing w:val="-10"/>
                <w:lang w:val="en-US" w:bidi="en-US"/>
              </w:rPr>
              <w:t>w</w:t>
            </w:r>
            <w:r w:rsidRPr="00B66055">
              <w:rPr>
                <w:rFonts w:ascii="Calibri" w:hAnsi="Calibri" w:cs="Calibri"/>
                <w:lang w:val="en-US" w:bidi="en-US"/>
              </w:rPr>
              <w:tab/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czasie</w:t>
            </w:r>
          </w:p>
          <w:p w14:paraId="76AA37D6" w14:textId="77777777" w:rsidR="003E4D28" w:rsidRPr="00B66055" w:rsidRDefault="003E4D28">
            <w:pPr>
              <w:pStyle w:val="TableParagraph"/>
              <w:ind w:left="107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rzeczywistym,</w:t>
            </w:r>
            <w:r w:rsidRPr="00B66055">
              <w:rPr>
                <w:rFonts w:ascii="Calibri" w:hAnsi="Calibri" w:cs="Calibri"/>
                <w:spacing w:val="-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bez</w:t>
            </w:r>
            <w:r w:rsidRPr="00B66055">
              <w:rPr>
                <w:rFonts w:ascii="Calibri" w:hAnsi="Calibri" w:cs="Calibri"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przerw</w:t>
            </w:r>
            <w:r w:rsidRPr="00B66055">
              <w:rPr>
                <w:rFonts w:ascii="Calibri" w:hAnsi="Calibri" w:cs="Calibri"/>
                <w:spacing w:val="-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i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 xml:space="preserve"> awarii.</w:t>
            </w:r>
          </w:p>
        </w:tc>
      </w:tr>
      <w:tr w:rsidR="00B66055" w:rsidRPr="00B66055" w14:paraId="54C8566D" w14:textId="77777777" w:rsidTr="003E4D28">
        <w:trPr>
          <w:trHeight w:val="1747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C3168" w14:textId="77777777" w:rsidR="003E4D28" w:rsidRPr="00B66055" w:rsidRDefault="003E4D28">
            <w:pPr>
              <w:pStyle w:val="TableParagraph"/>
              <w:spacing w:before="3"/>
              <w:ind w:left="107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lang w:val="en-US" w:bidi="en-US"/>
              </w:rPr>
              <w:t>Tryb</w:t>
            </w:r>
            <w:r w:rsidRPr="00B66055">
              <w:rPr>
                <w:rFonts w:ascii="Calibri" w:hAnsi="Calibri" w:cs="Calibri"/>
                <w:b/>
                <w:spacing w:val="-1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lang w:val="en-US" w:bidi="en-US"/>
              </w:rPr>
              <w:t>awaryjny</w:t>
            </w:r>
            <w:r w:rsidRPr="00B66055">
              <w:rPr>
                <w:rFonts w:ascii="Calibri" w:hAnsi="Calibri" w:cs="Calibri"/>
                <w:b/>
                <w:spacing w:val="-1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spacing w:val="-2"/>
                <w:lang w:val="en-US" w:bidi="en-US"/>
              </w:rPr>
              <w:t>(offline/</w:t>
            </w:r>
          </w:p>
          <w:p w14:paraId="0DE0149D" w14:textId="77777777" w:rsidR="003E4D28" w:rsidRPr="00B66055" w:rsidRDefault="003E4D28">
            <w:pPr>
              <w:pStyle w:val="TableParagraph"/>
              <w:spacing w:before="37"/>
              <w:ind w:left="107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lang w:val="en-US" w:bidi="en-US"/>
              </w:rPr>
              <w:t>/awaria/awaria</w:t>
            </w:r>
            <w:r w:rsidRPr="00B66055">
              <w:rPr>
                <w:rFonts w:ascii="Calibri" w:hAnsi="Calibri" w:cs="Calibri"/>
                <w:b/>
                <w:spacing w:val="-10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spacing w:val="-2"/>
                <w:lang w:val="en-US" w:bidi="en-US"/>
              </w:rPr>
              <w:t>całkowita)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3767E" w14:textId="77777777" w:rsidR="003E4D28" w:rsidRPr="00B66055" w:rsidRDefault="003E4D28">
            <w:pPr>
              <w:pStyle w:val="TableParagraph"/>
              <w:spacing w:before="3"/>
              <w:ind w:left="107" w:right="95"/>
              <w:jc w:val="both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Sytuacja, w której występuje czasowa lub całkowita niemożność korzystania z KSeF, wynikająca z przyczyn technicznych po stronie podatnika lub administracji skarbowej. Tryb ten obejmuje m.in. pracę offline, zgłoszoną awarię,</w:t>
            </w:r>
            <w:r w:rsidRPr="00B66055">
              <w:rPr>
                <w:rFonts w:ascii="Calibri" w:hAnsi="Calibri" w:cs="Calibri"/>
                <w:spacing w:val="-9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lub</w:t>
            </w:r>
            <w:r w:rsidRPr="00B66055">
              <w:rPr>
                <w:rFonts w:ascii="Calibri" w:hAnsi="Calibri" w:cs="Calibri"/>
                <w:spacing w:val="-8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sytuację</w:t>
            </w:r>
            <w:r w:rsidRPr="00B66055">
              <w:rPr>
                <w:rFonts w:ascii="Calibri" w:hAnsi="Calibri" w:cs="Calibri"/>
                <w:spacing w:val="-9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ogłoszenia</w:t>
            </w:r>
            <w:r w:rsidRPr="00B66055">
              <w:rPr>
                <w:rFonts w:ascii="Calibri" w:hAnsi="Calibri" w:cs="Calibri"/>
                <w:spacing w:val="-10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tzw.</w:t>
            </w:r>
            <w:r w:rsidRPr="00B66055">
              <w:rPr>
                <w:rFonts w:ascii="Calibri" w:hAnsi="Calibri" w:cs="Calibri"/>
                <w:spacing w:val="-7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„awarii</w:t>
            </w:r>
            <w:r w:rsidRPr="00B66055">
              <w:rPr>
                <w:rFonts w:ascii="Calibri" w:hAnsi="Calibri" w:cs="Calibri"/>
                <w:spacing w:val="-8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całkowitej”</w:t>
            </w:r>
            <w:r w:rsidRPr="00B66055">
              <w:rPr>
                <w:rFonts w:ascii="Calibri" w:hAnsi="Calibri" w:cs="Calibri"/>
                <w:spacing w:val="-8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przez</w:t>
            </w:r>
          </w:p>
          <w:p w14:paraId="1665A71A" w14:textId="77777777" w:rsidR="003E4D28" w:rsidRPr="00B66055" w:rsidRDefault="003E4D28">
            <w:pPr>
              <w:pStyle w:val="TableParagraph"/>
              <w:ind w:left="107"/>
              <w:jc w:val="both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Ministerstwo</w:t>
            </w:r>
            <w:r w:rsidRPr="00B66055">
              <w:rPr>
                <w:rFonts w:ascii="Calibri" w:hAnsi="Calibri" w:cs="Calibri"/>
                <w:spacing w:val="-8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Finansów.</w:t>
            </w:r>
          </w:p>
        </w:tc>
      </w:tr>
      <w:tr w:rsidR="00B66055" w:rsidRPr="00B66055" w14:paraId="63D78296" w14:textId="77777777" w:rsidTr="003E4D28">
        <w:trPr>
          <w:trHeight w:val="873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88677" w14:textId="77777777" w:rsidR="003E4D28" w:rsidRPr="00B66055" w:rsidRDefault="003E4D28">
            <w:pPr>
              <w:pStyle w:val="TableParagraph"/>
              <w:spacing w:before="1"/>
              <w:ind w:left="107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spacing w:val="-2"/>
                <w:lang w:val="en-US" w:bidi="en-US"/>
              </w:rPr>
              <w:t>Termin</w:t>
            </w:r>
            <w:r w:rsidRPr="00B66055">
              <w:rPr>
                <w:rFonts w:ascii="Calibri" w:hAnsi="Calibri" w:cs="Calibri"/>
                <w:b/>
                <w:spacing w:val="-1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spacing w:val="-2"/>
                <w:lang w:val="en-US" w:bidi="en-US"/>
              </w:rPr>
              <w:t>płatności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B4829" w14:textId="77777777" w:rsidR="003E4D28" w:rsidRPr="00B66055" w:rsidRDefault="003E4D28">
            <w:pPr>
              <w:pStyle w:val="TableParagraph"/>
              <w:spacing w:before="1"/>
              <w:ind w:left="107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Okres</w:t>
            </w:r>
            <w:r w:rsidRPr="00B66055">
              <w:rPr>
                <w:rFonts w:ascii="Calibri" w:hAnsi="Calibri" w:cs="Calibri"/>
                <w:spacing w:val="3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liczony</w:t>
            </w:r>
            <w:r w:rsidRPr="00B66055">
              <w:rPr>
                <w:rFonts w:ascii="Calibri" w:hAnsi="Calibri" w:cs="Calibri"/>
                <w:spacing w:val="30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od</w:t>
            </w:r>
            <w:r w:rsidRPr="00B66055">
              <w:rPr>
                <w:rFonts w:ascii="Calibri" w:hAnsi="Calibri" w:cs="Calibri"/>
                <w:spacing w:val="3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daty</w:t>
            </w:r>
            <w:r w:rsidRPr="00B66055">
              <w:rPr>
                <w:rFonts w:ascii="Calibri" w:hAnsi="Calibri" w:cs="Calibri"/>
                <w:spacing w:val="30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doręczenia</w:t>
            </w:r>
            <w:r w:rsidRPr="00B66055">
              <w:rPr>
                <w:rFonts w:ascii="Calibri" w:hAnsi="Calibri" w:cs="Calibri"/>
                <w:spacing w:val="3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prawidłowo</w:t>
            </w:r>
            <w:r w:rsidRPr="00B66055">
              <w:rPr>
                <w:rFonts w:ascii="Calibri" w:hAnsi="Calibri" w:cs="Calibri"/>
                <w:spacing w:val="3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wystawionej faktury,</w:t>
            </w:r>
            <w:r w:rsidRPr="00B66055">
              <w:rPr>
                <w:rFonts w:ascii="Calibri" w:hAnsi="Calibri" w:cs="Calibri"/>
                <w:spacing w:val="2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w</w:t>
            </w:r>
            <w:r w:rsidRPr="00B66055">
              <w:rPr>
                <w:rFonts w:ascii="Calibri" w:hAnsi="Calibri" w:cs="Calibri"/>
                <w:spacing w:val="27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którym</w:t>
            </w:r>
            <w:r w:rsidRPr="00B66055">
              <w:rPr>
                <w:rFonts w:ascii="Calibri" w:hAnsi="Calibri" w:cs="Calibri"/>
                <w:spacing w:val="2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odbiorca</w:t>
            </w:r>
            <w:r w:rsidRPr="00B66055">
              <w:rPr>
                <w:rFonts w:ascii="Calibri" w:hAnsi="Calibri" w:cs="Calibri"/>
                <w:spacing w:val="27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zobowiązany</w:t>
            </w:r>
            <w:r w:rsidRPr="00B66055">
              <w:rPr>
                <w:rFonts w:ascii="Calibri" w:hAnsi="Calibri" w:cs="Calibri"/>
                <w:spacing w:val="2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jest</w:t>
            </w:r>
            <w:r w:rsidRPr="00B66055">
              <w:rPr>
                <w:rFonts w:ascii="Calibri" w:hAnsi="Calibri" w:cs="Calibri"/>
                <w:spacing w:val="27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do</w:t>
            </w:r>
            <w:r w:rsidRPr="00B66055">
              <w:rPr>
                <w:rFonts w:ascii="Calibri" w:hAnsi="Calibri" w:cs="Calibri"/>
                <w:spacing w:val="27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dokonania</w:t>
            </w:r>
          </w:p>
          <w:p w14:paraId="2D4C514B" w14:textId="77777777" w:rsidR="003E4D28" w:rsidRPr="00B66055" w:rsidRDefault="003E4D28">
            <w:pPr>
              <w:pStyle w:val="TableParagraph"/>
              <w:ind w:left="107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zapłaty,</w:t>
            </w:r>
            <w:r w:rsidRPr="00B66055">
              <w:rPr>
                <w:rFonts w:ascii="Calibri" w:hAnsi="Calibri" w:cs="Calibri"/>
                <w:spacing w:val="-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zgodnie</w:t>
            </w:r>
            <w:r w:rsidRPr="00B66055">
              <w:rPr>
                <w:rFonts w:ascii="Calibri" w:hAnsi="Calibri" w:cs="Calibri"/>
                <w:spacing w:val="-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</w:t>
            </w:r>
            <w:r w:rsidRPr="00B66055">
              <w:rPr>
                <w:rFonts w:ascii="Calibri" w:hAnsi="Calibri" w:cs="Calibri"/>
                <w:spacing w:val="-7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zapisami</w:t>
            </w:r>
            <w:r w:rsidRPr="00B66055">
              <w:rPr>
                <w:rFonts w:ascii="Calibri" w:hAnsi="Calibri" w:cs="Calibri"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umowy</w:t>
            </w:r>
            <w:r w:rsidRPr="00B66055">
              <w:rPr>
                <w:rFonts w:ascii="Calibri" w:hAnsi="Calibri" w:cs="Calibri"/>
                <w:spacing w:val="-8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lub</w:t>
            </w:r>
            <w:r w:rsidRPr="00B66055">
              <w:rPr>
                <w:rFonts w:ascii="Calibri" w:hAnsi="Calibri" w:cs="Calibri"/>
                <w:spacing w:val="-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przepisami</w:t>
            </w:r>
            <w:r w:rsidRPr="00B66055">
              <w:rPr>
                <w:rFonts w:ascii="Calibri" w:hAnsi="Calibri" w:cs="Calibri"/>
                <w:spacing w:val="-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prawa.</w:t>
            </w:r>
          </w:p>
        </w:tc>
      </w:tr>
      <w:tr w:rsidR="00B66055" w:rsidRPr="00B66055" w14:paraId="729B2B47" w14:textId="77777777" w:rsidTr="003E4D28">
        <w:trPr>
          <w:trHeight w:val="1163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99440" w14:textId="77777777" w:rsidR="003E4D28" w:rsidRPr="00B66055" w:rsidRDefault="003E4D28">
            <w:pPr>
              <w:pStyle w:val="TableParagraph"/>
              <w:spacing w:before="1"/>
              <w:ind w:left="107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lang w:val="en-US" w:bidi="en-US"/>
              </w:rPr>
              <w:t>Załączniki</w:t>
            </w:r>
            <w:r w:rsidRPr="00B66055">
              <w:rPr>
                <w:rFonts w:ascii="Calibri" w:hAnsi="Calibri" w:cs="Calibri"/>
                <w:b/>
                <w:spacing w:val="-1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lang w:val="en-US" w:bidi="en-US"/>
              </w:rPr>
              <w:t>do</w:t>
            </w:r>
            <w:r w:rsidRPr="00B66055">
              <w:rPr>
                <w:rFonts w:ascii="Calibri" w:hAnsi="Calibri" w:cs="Calibri"/>
                <w:b/>
                <w:spacing w:val="-1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lang w:val="en-US" w:bidi="en-US"/>
              </w:rPr>
              <w:t>faktury wysyłane poza KSeF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93A56" w14:textId="77777777" w:rsidR="003E4D28" w:rsidRPr="00B66055" w:rsidRDefault="003E4D28">
            <w:pPr>
              <w:pStyle w:val="TableParagraph"/>
              <w:spacing w:before="1"/>
              <w:ind w:left="107" w:right="97"/>
              <w:jc w:val="both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Dodatkowe dokumenty towarzyszące fakturze (np. protokoły odbioru,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specyfikacje,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raporty),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które</w:t>
            </w:r>
            <w:r w:rsidRPr="00B66055">
              <w:rPr>
                <w:rFonts w:ascii="Calibri" w:hAnsi="Calibri" w:cs="Calibri"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nie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mogą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być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załączone bezpośrednio</w:t>
            </w:r>
            <w:r w:rsidRPr="00B66055">
              <w:rPr>
                <w:rFonts w:ascii="Calibri" w:hAnsi="Calibri" w:cs="Calibri"/>
                <w:spacing w:val="-1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do</w:t>
            </w:r>
            <w:r w:rsidRPr="00B66055">
              <w:rPr>
                <w:rFonts w:ascii="Calibri" w:hAnsi="Calibri" w:cs="Calibri"/>
                <w:spacing w:val="-10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faktury</w:t>
            </w:r>
            <w:r w:rsidRPr="00B66055">
              <w:rPr>
                <w:rFonts w:ascii="Calibri" w:hAnsi="Calibri" w:cs="Calibri"/>
                <w:spacing w:val="-1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w</w:t>
            </w:r>
            <w:r w:rsidRPr="00B66055">
              <w:rPr>
                <w:rFonts w:ascii="Calibri" w:hAnsi="Calibri" w:cs="Calibri"/>
                <w:spacing w:val="-1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KSeF</w:t>
            </w:r>
            <w:r w:rsidRPr="00B66055">
              <w:rPr>
                <w:rFonts w:ascii="Calibri" w:hAnsi="Calibri" w:cs="Calibri"/>
                <w:spacing w:val="-1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i</w:t>
            </w:r>
            <w:r w:rsidRPr="00B66055">
              <w:rPr>
                <w:rFonts w:ascii="Calibri" w:hAnsi="Calibri" w:cs="Calibri"/>
                <w:spacing w:val="-9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są</w:t>
            </w:r>
            <w:r w:rsidRPr="00B66055">
              <w:rPr>
                <w:rFonts w:ascii="Calibri" w:hAnsi="Calibri" w:cs="Calibri"/>
                <w:spacing w:val="-1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przesyłane</w:t>
            </w:r>
            <w:r w:rsidRPr="00B66055">
              <w:rPr>
                <w:rFonts w:ascii="Calibri" w:hAnsi="Calibri" w:cs="Calibri"/>
                <w:spacing w:val="-1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alternatywnie</w:t>
            </w:r>
          </w:p>
          <w:p w14:paraId="4CBFBBF9" w14:textId="77777777" w:rsidR="003E4D28" w:rsidRPr="00B66055" w:rsidRDefault="003E4D28">
            <w:pPr>
              <w:pStyle w:val="TableParagraph"/>
              <w:ind w:left="107"/>
              <w:jc w:val="both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(np.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e-mailem</w:t>
            </w:r>
            <w:r w:rsidRPr="00B66055">
              <w:rPr>
                <w:rFonts w:ascii="Calibri" w:hAnsi="Calibri" w:cs="Calibri"/>
                <w:spacing w:val="-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lub</w:t>
            </w:r>
            <w:r w:rsidRPr="00B66055">
              <w:rPr>
                <w:rFonts w:ascii="Calibri" w:hAnsi="Calibri" w:cs="Calibri"/>
                <w:spacing w:val="-1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pocztą).</w:t>
            </w:r>
          </w:p>
        </w:tc>
      </w:tr>
      <w:tr w:rsidR="00B66055" w:rsidRPr="00B66055" w14:paraId="1AF84616" w14:textId="77777777" w:rsidTr="003E4D28">
        <w:trPr>
          <w:trHeight w:val="580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82B3E" w14:textId="77777777" w:rsidR="003E4D28" w:rsidRPr="00B66055" w:rsidRDefault="003E4D28">
            <w:pPr>
              <w:pStyle w:val="TableParagraph"/>
              <w:spacing w:before="1"/>
              <w:ind w:left="107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spacing w:val="-2"/>
                <w:lang w:val="en-US" w:bidi="en-US"/>
              </w:rPr>
              <w:t>Ustawa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FCB75" w14:textId="77777777" w:rsidR="003E4D28" w:rsidRPr="00B66055" w:rsidRDefault="003E4D28">
            <w:pPr>
              <w:pStyle w:val="TableParagraph"/>
              <w:spacing w:before="1"/>
              <w:ind w:left="107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Ustawa</w:t>
            </w:r>
            <w:r w:rsidRPr="00B66055">
              <w:rPr>
                <w:rFonts w:ascii="Calibri" w:hAnsi="Calibri" w:cs="Calibri"/>
                <w:spacing w:val="-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</w:t>
            </w:r>
            <w:r w:rsidRPr="00B66055">
              <w:rPr>
                <w:rFonts w:ascii="Calibri" w:hAnsi="Calibri" w:cs="Calibri"/>
                <w:spacing w:val="-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dnia</w:t>
            </w:r>
            <w:r w:rsidRPr="00B66055">
              <w:rPr>
                <w:rFonts w:ascii="Calibri" w:hAnsi="Calibri" w:cs="Calibri"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11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marca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2004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r.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o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podatku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od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towarów</w:t>
            </w:r>
            <w:r w:rsidRPr="00B66055">
              <w:rPr>
                <w:rFonts w:ascii="Calibri" w:hAnsi="Calibri" w:cs="Calibri"/>
                <w:spacing w:val="-7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i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 xml:space="preserve"> usług</w:t>
            </w:r>
          </w:p>
          <w:p w14:paraId="402D0A7D" w14:textId="77777777" w:rsidR="003E4D28" w:rsidRPr="00B66055" w:rsidRDefault="003E4D28">
            <w:pPr>
              <w:pStyle w:val="TableParagraph"/>
              <w:spacing w:before="37"/>
              <w:ind w:left="107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(Dz.U.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</w:t>
            </w:r>
            <w:r w:rsidRPr="00B66055">
              <w:rPr>
                <w:rFonts w:ascii="Calibri" w:hAnsi="Calibri" w:cs="Calibri"/>
                <w:spacing w:val="-5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2025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r.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poz.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775,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tekst.</w:t>
            </w:r>
            <w:r w:rsidRPr="00B66055">
              <w:rPr>
                <w:rFonts w:ascii="Calibri" w:hAnsi="Calibri" w:cs="Calibri"/>
                <w:spacing w:val="-6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jedn</w:t>
            </w:r>
            <w:r w:rsidRPr="00B66055">
              <w:rPr>
                <w:rFonts w:ascii="Calibri" w:hAnsi="Calibri" w:cs="Calibri"/>
                <w:spacing w:val="-3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ze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4"/>
                <w:lang w:val="en-US" w:bidi="en-US"/>
              </w:rPr>
              <w:t>zm.)</w:t>
            </w:r>
          </w:p>
        </w:tc>
      </w:tr>
      <w:tr w:rsidR="003E4D28" w:rsidRPr="00B66055" w14:paraId="2B9ABD03" w14:textId="77777777" w:rsidTr="003E4D28">
        <w:trPr>
          <w:trHeight w:val="873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58A51" w14:textId="77777777" w:rsidR="003E4D28" w:rsidRPr="00B66055" w:rsidRDefault="003E4D28">
            <w:pPr>
              <w:pStyle w:val="TableParagraph"/>
              <w:spacing w:before="3"/>
              <w:ind w:left="107"/>
              <w:rPr>
                <w:rFonts w:ascii="Calibri" w:hAnsi="Calibri" w:cs="Calibri"/>
                <w:b/>
                <w:lang w:val="en-US" w:bidi="en-US"/>
              </w:rPr>
            </w:pPr>
            <w:r w:rsidRPr="00B66055">
              <w:rPr>
                <w:rFonts w:ascii="Calibri" w:hAnsi="Calibri" w:cs="Calibri"/>
                <w:b/>
                <w:lang w:val="en-US" w:bidi="en-US"/>
              </w:rPr>
              <w:t>Akty</w:t>
            </w:r>
            <w:r w:rsidRPr="00B66055">
              <w:rPr>
                <w:rFonts w:ascii="Calibri" w:hAnsi="Calibri" w:cs="Calibri"/>
                <w:b/>
                <w:spacing w:val="-4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b/>
                <w:spacing w:val="-2"/>
                <w:lang w:val="en-US" w:bidi="en-US"/>
              </w:rPr>
              <w:t>wykonawcze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8147B" w14:textId="77777777" w:rsidR="003E4D28" w:rsidRPr="00B66055" w:rsidRDefault="003E4D28">
            <w:pPr>
              <w:pStyle w:val="TableParagraph"/>
              <w:spacing w:before="3"/>
              <w:ind w:left="107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Rozporządzenia</w:t>
            </w:r>
            <w:r w:rsidRPr="00B66055">
              <w:rPr>
                <w:rFonts w:ascii="Calibri" w:hAnsi="Calibri" w:cs="Calibri"/>
                <w:spacing w:val="69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w</w:t>
            </w:r>
            <w:r w:rsidRPr="00B66055">
              <w:rPr>
                <w:rFonts w:ascii="Calibri" w:hAnsi="Calibri" w:cs="Calibri"/>
                <w:spacing w:val="68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szczególności</w:t>
            </w:r>
            <w:r w:rsidRPr="00B66055">
              <w:rPr>
                <w:rFonts w:ascii="Calibri" w:hAnsi="Calibri" w:cs="Calibri"/>
                <w:spacing w:val="68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regulujące</w:t>
            </w:r>
            <w:r w:rsidRPr="00B66055">
              <w:rPr>
                <w:rFonts w:ascii="Calibri" w:hAnsi="Calibri" w:cs="Calibri"/>
                <w:spacing w:val="68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spacing w:val="-2"/>
                <w:lang w:val="en-US" w:bidi="en-US"/>
              </w:rPr>
              <w:t>obowiązkowe</w:t>
            </w:r>
          </w:p>
          <w:p w14:paraId="5EF657FF" w14:textId="77777777" w:rsidR="003E4D28" w:rsidRPr="00B66055" w:rsidRDefault="003E4D28">
            <w:pPr>
              <w:pStyle w:val="TableParagraph"/>
              <w:spacing w:before="1"/>
              <w:ind w:left="107" w:right="99"/>
              <w:rPr>
                <w:rFonts w:ascii="Calibri" w:hAnsi="Calibri" w:cs="Calibri"/>
                <w:lang w:val="en-US" w:bidi="en-US"/>
              </w:rPr>
            </w:pPr>
            <w:r w:rsidRPr="00B66055">
              <w:rPr>
                <w:rFonts w:ascii="Calibri" w:hAnsi="Calibri" w:cs="Calibri"/>
                <w:lang w:val="en-US" w:bidi="en-US"/>
              </w:rPr>
              <w:t>stosowanie Krajowego Systemu e-Faktur</w:t>
            </w:r>
            <w:r w:rsidRPr="00B66055">
              <w:rPr>
                <w:rFonts w:ascii="Calibri" w:hAnsi="Calibri" w:cs="Calibri"/>
                <w:spacing w:val="22"/>
                <w:lang w:val="en-US" w:bidi="en-US"/>
              </w:rPr>
              <w:t xml:space="preserve"> </w:t>
            </w:r>
            <w:r w:rsidRPr="00B66055">
              <w:rPr>
                <w:rFonts w:ascii="Calibri" w:hAnsi="Calibri" w:cs="Calibri"/>
                <w:lang w:val="en-US" w:bidi="en-US"/>
              </w:rPr>
              <w:t>(„KSeF”), wydane na podstawie Ustawy</w:t>
            </w:r>
          </w:p>
        </w:tc>
      </w:tr>
    </w:tbl>
    <w:p w14:paraId="6A51DABA" w14:textId="77777777" w:rsidR="003E4D28" w:rsidRPr="00B66055" w:rsidRDefault="003E4D28" w:rsidP="003E4D28">
      <w:pPr>
        <w:pStyle w:val="Tekstpodstawowy"/>
        <w:rPr>
          <w:rFonts w:ascii="Calibri" w:hAnsi="Calibri" w:cs="Calibri"/>
          <w:b/>
          <w:sz w:val="22"/>
          <w:szCs w:val="22"/>
        </w:rPr>
      </w:pPr>
    </w:p>
    <w:p w14:paraId="61410C14" w14:textId="77777777" w:rsidR="003E4D28" w:rsidRPr="00B66055" w:rsidRDefault="003E4D28" w:rsidP="003E4D28">
      <w:pPr>
        <w:pStyle w:val="Tekstpodstawowy"/>
        <w:rPr>
          <w:rFonts w:ascii="Calibri" w:hAnsi="Calibri" w:cs="Calibri"/>
          <w:b/>
          <w:sz w:val="22"/>
          <w:szCs w:val="22"/>
        </w:rPr>
      </w:pPr>
    </w:p>
    <w:p w14:paraId="1779346F" w14:textId="77777777" w:rsidR="003E4D28" w:rsidRPr="00B66055" w:rsidRDefault="003E4D28" w:rsidP="003E4D28">
      <w:pPr>
        <w:pStyle w:val="Akapitzlist"/>
        <w:widowControl w:val="0"/>
        <w:numPr>
          <w:ilvl w:val="0"/>
          <w:numId w:val="47"/>
        </w:numPr>
        <w:tabs>
          <w:tab w:val="left" w:pos="991"/>
        </w:tabs>
        <w:autoSpaceDE w:val="0"/>
        <w:autoSpaceDN w:val="0"/>
        <w:ind w:hanging="663"/>
        <w:rPr>
          <w:rFonts w:ascii="Calibri" w:hAnsi="Calibri" w:cs="Calibri"/>
          <w:b/>
          <w:sz w:val="22"/>
          <w:szCs w:val="22"/>
        </w:rPr>
      </w:pPr>
      <w:r w:rsidRPr="00B66055">
        <w:rPr>
          <w:rFonts w:ascii="Calibri" w:hAnsi="Calibri" w:cs="Calibri"/>
          <w:b/>
          <w:sz w:val="22"/>
          <w:szCs w:val="22"/>
        </w:rPr>
        <w:t>WYSTAWIANIE</w:t>
      </w:r>
      <w:r w:rsidRPr="00B66055">
        <w:rPr>
          <w:rFonts w:ascii="Calibri" w:hAnsi="Calibri" w:cs="Calibri"/>
          <w:b/>
          <w:spacing w:val="-10"/>
          <w:sz w:val="22"/>
          <w:szCs w:val="22"/>
        </w:rPr>
        <w:t xml:space="preserve"> </w:t>
      </w:r>
      <w:r w:rsidRPr="00B66055">
        <w:rPr>
          <w:rFonts w:ascii="Calibri" w:hAnsi="Calibri" w:cs="Calibri"/>
          <w:b/>
          <w:sz w:val="22"/>
          <w:szCs w:val="22"/>
        </w:rPr>
        <w:t>I</w:t>
      </w:r>
      <w:r w:rsidRPr="00B66055">
        <w:rPr>
          <w:rFonts w:ascii="Calibri" w:hAnsi="Calibri" w:cs="Calibri"/>
          <w:b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b/>
          <w:sz w:val="22"/>
          <w:szCs w:val="22"/>
        </w:rPr>
        <w:t>DOSTARCZANIE</w:t>
      </w:r>
      <w:r w:rsidRPr="00B66055">
        <w:rPr>
          <w:rFonts w:ascii="Calibri" w:hAnsi="Calibri" w:cs="Calibri"/>
          <w:b/>
          <w:spacing w:val="-6"/>
          <w:sz w:val="22"/>
          <w:szCs w:val="22"/>
        </w:rPr>
        <w:t xml:space="preserve"> </w:t>
      </w:r>
      <w:r w:rsidRPr="00B66055">
        <w:rPr>
          <w:rFonts w:ascii="Calibri" w:hAnsi="Calibri" w:cs="Calibri"/>
          <w:b/>
          <w:spacing w:val="-2"/>
          <w:sz w:val="22"/>
          <w:szCs w:val="22"/>
        </w:rPr>
        <w:t>FAKTUR</w:t>
      </w:r>
    </w:p>
    <w:p w14:paraId="1FDD3FA6" w14:textId="77777777" w:rsidR="003E4D28" w:rsidRPr="00B66055" w:rsidRDefault="003E4D28" w:rsidP="003E4D28">
      <w:pPr>
        <w:pStyle w:val="Akapitzlist"/>
        <w:tabs>
          <w:tab w:val="left" w:pos="991"/>
        </w:tabs>
        <w:jc w:val="right"/>
        <w:rPr>
          <w:rFonts w:ascii="Calibri" w:hAnsi="Calibri" w:cs="Calibri"/>
          <w:b/>
          <w:sz w:val="22"/>
          <w:szCs w:val="22"/>
        </w:rPr>
      </w:pPr>
    </w:p>
    <w:p w14:paraId="05DF7510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</w:tabs>
        <w:autoSpaceDE w:val="0"/>
        <w:autoSpaceDN w:val="0"/>
        <w:ind w:right="355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Z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dniem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wejścia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życie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obowiązku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stosowania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KSeF,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Strony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zobowiązują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się do</w:t>
      </w:r>
      <w:r w:rsidRPr="00B66055">
        <w:rPr>
          <w:rFonts w:ascii="Calibri" w:hAnsi="Calibri" w:cs="Calibri"/>
          <w:spacing w:val="80"/>
          <w:w w:val="15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wystawiania</w:t>
      </w:r>
      <w:r w:rsidRPr="00B66055">
        <w:rPr>
          <w:rFonts w:ascii="Calibri" w:hAnsi="Calibri" w:cs="Calibri"/>
          <w:spacing w:val="80"/>
          <w:w w:val="15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i/lub</w:t>
      </w:r>
      <w:r w:rsidRPr="00B66055">
        <w:rPr>
          <w:rFonts w:ascii="Calibri" w:hAnsi="Calibri" w:cs="Calibri"/>
          <w:spacing w:val="80"/>
          <w:w w:val="15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odbierania</w:t>
      </w:r>
      <w:r w:rsidRPr="00B66055">
        <w:rPr>
          <w:rFonts w:ascii="Calibri" w:hAnsi="Calibri" w:cs="Calibri"/>
          <w:spacing w:val="80"/>
          <w:w w:val="15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faktur</w:t>
      </w:r>
      <w:r w:rsidRPr="00B66055">
        <w:rPr>
          <w:rFonts w:ascii="Calibri" w:hAnsi="Calibri" w:cs="Calibri"/>
          <w:spacing w:val="80"/>
          <w:w w:val="15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wyłącznie</w:t>
      </w:r>
      <w:r w:rsidRPr="00B66055">
        <w:rPr>
          <w:rFonts w:ascii="Calibri" w:hAnsi="Calibri" w:cs="Calibri"/>
          <w:spacing w:val="80"/>
          <w:w w:val="15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80"/>
          <w:w w:val="15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formie</w:t>
      </w:r>
      <w:r w:rsidRPr="00B66055">
        <w:rPr>
          <w:rFonts w:ascii="Calibri" w:hAnsi="Calibri" w:cs="Calibri"/>
          <w:spacing w:val="80"/>
          <w:w w:val="15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ustrukturyzowanej,</w:t>
      </w:r>
      <w:r w:rsidRPr="00B66055">
        <w:rPr>
          <w:rFonts w:ascii="Calibri" w:hAnsi="Calibri" w:cs="Calibri"/>
          <w:spacing w:val="80"/>
          <w:w w:val="15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przesyłanych za pośrednictwem KSeF – zgodnie z przepisami ustawy i aktów wykonawczych.</w:t>
      </w:r>
    </w:p>
    <w:p w14:paraId="689A8B4D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</w:tabs>
        <w:autoSpaceDE w:val="0"/>
        <w:autoSpaceDN w:val="0"/>
        <w:spacing w:before="74"/>
        <w:ind w:right="349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Faktury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nie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będą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przesyłane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dodatkowo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inny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sposób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(np.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e-mailem</w:t>
      </w:r>
      <w:r w:rsidRPr="00B66055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lub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pocztą),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o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ile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KSeF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funkcjonuje w trybie standardowym. Po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przesłaniu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pliku</w:t>
      </w:r>
      <w:r w:rsidRPr="00B66055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faktury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</w:t>
      </w:r>
      <w:r w:rsidRPr="00B66055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KSeF</w:t>
      </w:r>
      <w:r w:rsidRPr="00B66055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nie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jest</w:t>
      </w:r>
      <w:r w:rsidRPr="00B66055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lastRenderedPageBreak/>
        <w:t>możliwe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jej</w:t>
      </w:r>
      <w:r w:rsidRPr="00B66055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edytowanie</w:t>
      </w:r>
      <w:r w:rsidRPr="00B66055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systemie.</w:t>
      </w:r>
      <w:r w:rsidRPr="00B66055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Wraz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z wejściem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życie obowiązkowego</w:t>
      </w:r>
      <w:r w:rsidRPr="00B66055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KSeF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jedyną</w:t>
      </w:r>
      <w:r w:rsidRPr="00B66055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formą</w:t>
      </w:r>
      <w:r w:rsidRPr="00B66055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poprawienia</w:t>
      </w:r>
      <w:r w:rsidRPr="00B66055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błędu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wystawionej</w:t>
      </w:r>
      <w:r w:rsidRPr="00B66055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fakturze</w:t>
      </w:r>
      <w:r w:rsidRPr="00B66055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ustrukturyzowanej</w:t>
      </w:r>
      <w:r w:rsidRPr="00B66055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będzie wystawienie faktury korygującej w KSeF. Od 1 lutego 2026r. zostaną również uchylone przepisy dotyczące wystawiania not korygujących. Zatem</w:t>
      </w:r>
      <w:r w:rsidRPr="00B66055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 przypadku zidentyfikowania pomyłki w wystawionej fakturze wykonawca zawsze będzie wystawiał fakturę korygującą.</w:t>
      </w:r>
    </w:p>
    <w:p w14:paraId="0BDEF46C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</w:tabs>
        <w:autoSpaceDE w:val="0"/>
        <w:autoSpaceDN w:val="0"/>
        <w:ind w:right="358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Na fakturze ustrukturyzowanej (również fakturze korygującej) wystawca faktury, w polu PODMIOT3, umieszcza dodatkową informację identyfikującą:………………………………………….</w:t>
      </w:r>
    </w:p>
    <w:p w14:paraId="035398D9" w14:textId="77777777" w:rsidR="003E4D28" w:rsidRPr="00B66055" w:rsidRDefault="003E4D28" w:rsidP="003E4D28">
      <w:pPr>
        <w:pStyle w:val="Tekstpodstawowy"/>
        <w:rPr>
          <w:rFonts w:ascii="Calibri" w:hAnsi="Calibri" w:cs="Calibri"/>
          <w:sz w:val="22"/>
          <w:szCs w:val="22"/>
        </w:rPr>
      </w:pPr>
    </w:p>
    <w:p w14:paraId="391B667E" w14:textId="77777777" w:rsidR="003E4D28" w:rsidRPr="00B66055" w:rsidRDefault="003E4D28" w:rsidP="003E4D28">
      <w:pPr>
        <w:pStyle w:val="Nagwek1"/>
        <w:numPr>
          <w:ilvl w:val="0"/>
          <w:numId w:val="47"/>
        </w:numPr>
        <w:tabs>
          <w:tab w:val="left" w:pos="991"/>
        </w:tabs>
        <w:ind w:hanging="749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SYTUACJE</w:t>
      </w:r>
      <w:r w:rsidRPr="00B66055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B66055">
        <w:rPr>
          <w:rFonts w:ascii="Calibri" w:hAnsi="Calibri" w:cs="Calibri"/>
          <w:spacing w:val="-2"/>
          <w:sz w:val="22"/>
          <w:szCs w:val="22"/>
        </w:rPr>
        <w:t>AWARYJNE</w:t>
      </w:r>
    </w:p>
    <w:p w14:paraId="6B37C950" w14:textId="77777777" w:rsidR="003E4D28" w:rsidRPr="00B66055" w:rsidRDefault="003E4D28" w:rsidP="003E4D28">
      <w:pPr>
        <w:pStyle w:val="Nagwek1"/>
        <w:tabs>
          <w:tab w:val="left" w:pos="991"/>
        </w:tabs>
        <w:ind w:left="991"/>
        <w:jc w:val="right"/>
        <w:rPr>
          <w:rFonts w:ascii="Calibri" w:hAnsi="Calibri" w:cs="Calibri"/>
          <w:sz w:val="22"/>
          <w:szCs w:val="22"/>
        </w:rPr>
      </w:pPr>
    </w:p>
    <w:p w14:paraId="5632F53A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</w:tabs>
        <w:autoSpaceDE w:val="0"/>
        <w:autoSpaceDN w:val="0"/>
        <w:ind w:right="354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 xml:space="preserve">W przypadku niedostępności KSeF uniemożliwiającej wystawienie lub przesłanie faktury w trybie standardowym, stosuje się procedury przewidziane przepisami wykonawczymi wydanymi na podstawie </w:t>
      </w:r>
      <w:r w:rsidRPr="00B66055">
        <w:rPr>
          <w:rFonts w:ascii="Calibri" w:hAnsi="Calibri" w:cs="Calibri"/>
          <w:spacing w:val="-2"/>
          <w:sz w:val="22"/>
          <w:szCs w:val="22"/>
        </w:rPr>
        <w:t>Ustawy.</w:t>
      </w:r>
    </w:p>
    <w:p w14:paraId="7BF692F3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</w:tabs>
        <w:autoSpaceDE w:val="0"/>
        <w:autoSpaceDN w:val="0"/>
        <w:spacing w:before="1"/>
        <w:ind w:right="350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okresie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niedostępności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KSeF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(tryb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offline/awarii/awarii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całkowitej),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faktury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będą</w:t>
      </w:r>
      <w:r w:rsidRPr="00B66055">
        <w:rPr>
          <w:rFonts w:ascii="Calibri" w:hAnsi="Calibri" w:cs="Calibri"/>
          <w:spacing w:val="8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wystawiane w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 xml:space="preserve">odpowiednim formacie i przesyłane do Szpitala na adres e-mail: </w:t>
      </w:r>
      <w:hyperlink r:id="rId9" w:history="1">
        <w:r w:rsidRPr="00B66055">
          <w:rPr>
            <w:rStyle w:val="Hipercze"/>
            <w:rFonts w:ascii="Calibri" w:hAnsi="Calibri" w:cs="Calibri"/>
            <w:color w:val="auto"/>
            <w:sz w:val="22"/>
            <w:szCs w:val="22"/>
          </w:rPr>
          <w:t>sekretariat@szpitalpraski.pl</w:t>
        </w:r>
      </w:hyperlink>
      <w:r w:rsidRPr="00B66055">
        <w:rPr>
          <w:rFonts w:ascii="Calibri" w:hAnsi="Calibri" w:cs="Calibri"/>
          <w:sz w:val="22"/>
          <w:szCs w:val="22"/>
        </w:rPr>
        <w:t xml:space="preserve"> lub</w:t>
      </w:r>
      <w:r w:rsidRPr="00B66055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przesyłką pocztową na adres korespondencyjny Szpitala.</w:t>
      </w:r>
    </w:p>
    <w:p w14:paraId="3D706F29" w14:textId="77777777" w:rsidR="003E4D28" w:rsidRPr="00B66055" w:rsidRDefault="003E4D28" w:rsidP="003E4D28">
      <w:pPr>
        <w:pStyle w:val="Tekstpodstawowy"/>
        <w:ind w:left="991" w:right="350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przypadku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przesyłki</w:t>
      </w:r>
      <w:r w:rsidRPr="00B66055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pocztowej,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faktura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wystawiona</w:t>
      </w:r>
      <w:r w:rsidRPr="00B66055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trybie</w:t>
      </w:r>
      <w:r w:rsidRPr="00B66055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offline</w:t>
      </w:r>
      <w:r w:rsidRPr="00B66055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lub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trybie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awaryjnym</w:t>
      </w:r>
      <w:r w:rsidRPr="00B66055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musi</w:t>
      </w:r>
      <w:r w:rsidRPr="00B66055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być przesłana na odpowiednim nośniku danych (np. płyta CD lub pendrive) aby zachować wymóg postaci elektronicznej w obowiązującej strukturze logicznej. Faktura wystawiona w trybie awaryjnym lub trybie offline musi posiadać stosowne kody QR.</w:t>
      </w:r>
    </w:p>
    <w:p w14:paraId="1D654D8A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</w:tabs>
        <w:autoSpaceDE w:val="0"/>
        <w:autoSpaceDN w:val="0"/>
        <w:ind w:right="352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W przypadku trybu awarii całkowitej faktura wystawiana jest poza KSeF. w postaci papierowej lub jako faktura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elektroniczna. Nie ma obowiązku stosowania wzoru faktury ustrukturyzowanej i obowiązku przesłania jej do KSeF po ustaniu awarii, Fakturę wystawianą w trybie awarii całkowitej wystawca przesyła do</w:t>
      </w:r>
      <w:r w:rsidRPr="00B66055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 xml:space="preserve">Szpitala na adres e-mail: </w:t>
      </w:r>
      <w:hyperlink r:id="rId10" w:history="1">
        <w:r w:rsidRPr="00B66055">
          <w:rPr>
            <w:rStyle w:val="Hipercze"/>
            <w:rFonts w:ascii="Calibri" w:hAnsi="Calibri" w:cs="Calibri"/>
            <w:color w:val="auto"/>
            <w:sz w:val="22"/>
            <w:szCs w:val="22"/>
          </w:rPr>
          <w:t>sekretariat@szpitalpraski.pl</w:t>
        </w:r>
      </w:hyperlink>
      <w:r w:rsidRPr="00B66055">
        <w:rPr>
          <w:rFonts w:ascii="Calibri" w:hAnsi="Calibri" w:cs="Calibri"/>
          <w:sz w:val="22"/>
          <w:szCs w:val="22"/>
        </w:rPr>
        <w:t xml:space="preserve"> lub przesyłką pocztową na adres korespondencyjny Szpitala lub przekazuje ją osobiście.</w:t>
      </w:r>
    </w:p>
    <w:p w14:paraId="525C7236" w14:textId="77777777" w:rsidR="003E4D28" w:rsidRPr="00B66055" w:rsidRDefault="003E4D28" w:rsidP="003E4D28">
      <w:pPr>
        <w:pStyle w:val="Tekstpodstawowy"/>
        <w:spacing w:before="39"/>
        <w:rPr>
          <w:rFonts w:ascii="Calibri" w:hAnsi="Calibri" w:cs="Calibri"/>
          <w:sz w:val="22"/>
          <w:szCs w:val="22"/>
        </w:rPr>
      </w:pPr>
    </w:p>
    <w:p w14:paraId="3F965B9B" w14:textId="77777777" w:rsidR="003E4D28" w:rsidRPr="00B66055" w:rsidRDefault="003E4D28" w:rsidP="003E4D28">
      <w:pPr>
        <w:pStyle w:val="Nagwek1"/>
        <w:numPr>
          <w:ilvl w:val="0"/>
          <w:numId w:val="47"/>
        </w:numPr>
        <w:tabs>
          <w:tab w:val="left" w:pos="991"/>
        </w:tabs>
        <w:ind w:hanging="735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TERMIN</w:t>
      </w:r>
      <w:r w:rsidRPr="00B66055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B66055">
        <w:rPr>
          <w:rFonts w:ascii="Calibri" w:hAnsi="Calibri" w:cs="Calibri"/>
          <w:spacing w:val="-2"/>
          <w:sz w:val="22"/>
          <w:szCs w:val="22"/>
        </w:rPr>
        <w:t>PŁATNOŚCI</w:t>
      </w:r>
    </w:p>
    <w:p w14:paraId="064528EC" w14:textId="77777777" w:rsidR="003E4D28" w:rsidRPr="00B66055" w:rsidRDefault="003E4D28" w:rsidP="003E4D28">
      <w:pPr>
        <w:pStyle w:val="Nagwek1"/>
        <w:tabs>
          <w:tab w:val="left" w:pos="991"/>
        </w:tabs>
        <w:ind w:left="991"/>
        <w:jc w:val="right"/>
        <w:rPr>
          <w:rFonts w:ascii="Calibri" w:hAnsi="Calibri" w:cs="Calibri"/>
          <w:sz w:val="22"/>
          <w:szCs w:val="22"/>
        </w:rPr>
      </w:pPr>
    </w:p>
    <w:p w14:paraId="263F9085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</w:tabs>
        <w:autoSpaceDE w:val="0"/>
        <w:autoSpaceDN w:val="0"/>
        <w:ind w:right="352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 xml:space="preserve">W przypadku faktur wystawianych w KSeF w trybie standardowym, </w:t>
      </w:r>
      <w:r w:rsidRPr="00B66055">
        <w:rPr>
          <w:rFonts w:ascii="Calibri" w:hAnsi="Calibri" w:cs="Calibri"/>
          <w:b/>
          <w:sz w:val="22"/>
          <w:szCs w:val="22"/>
        </w:rPr>
        <w:t xml:space="preserve">datą otrzymania faktury przez odbiorcę jest data nadania numeru KSeF </w:t>
      </w:r>
      <w:r w:rsidRPr="00B66055">
        <w:rPr>
          <w:rFonts w:ascii="Calibri" w:hAnsi="Calibri" w:cs="Calibri"/>
          <w:sz w:val="22"/>
          <w:szCs w:val="22"/>
        </w:rPr>
        <w:t>– data ta stanowi początek biegu terminu płatności.</w:t>
      </w:r>
    </w:p>
    <w:p w14:paraId="6F980D4A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</w:tabs>
        <w:autoSpaceDE w:val="0"/>
        <w:autoSpaceDN w:val="0"/>
        <w:spacing w:before="1"/>
        <w:ind w:right="352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przypadku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faktur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wystawianych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okresie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niedostępności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KSeF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(zgodnie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z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 </w:t>
      </w:r>
      <w:r w:rsidRPr="00B66055">
        <w:rPr>
          <w:rFonts w:ascii="Calibri" w:hAnsi="Calibri" w:cs="Calibri"/>
          <w:sz w:val="22"/>
          <w:szCs w:val="22"/>
        </w:rPr>
        <w:t>punktem</w:t>
      </w:r>
      <w:r w:rsidRPr="00B66055">
        <w:rPr>
          <w:rFonts w:ascii="Calibri" w:hAnsi="Calibri" w:cs="Calibri"/>
          <w:spacing w:val="4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 xml:space="preserve">III Załącznika), za </w:t>
      </w:r>
      <w:r w:rsidRPr="00B66055">
        <w:rPr>
          <w:rFonts w:ascii="Calibri" w:hAnsi="Calibri" w:cs="Calibri"/>
          <w:b/>
          <w:sz w:val="22"/>
          <w:szCs w:val="22"/>
        </w:rPr>
        <w:t xml:space="preserve">datę otrzymania faktury </w:t>
      </w:r>
      <w:r w:rsidRPr="00B66055">
        <w:rPr>
          <w:rFonts w:ascii="Calibri" w:hAnsi="Calibri" w:cs="Calibri"/>
          <w:sz w:val="22"/>
          <w:szCs w:val="22"/>
        </w:rPr>
        <w:t>uznaje się datę jej faktycznego otrzymania przez odbiorcę lub datę przydzielenia numeru KSeF - jeżeli data faktycznego otrzymania faktury będzie późniejsza niż data przydzielenia numeru identyfikującego tę fakturę w KSeF.</w:t>
      </w:r>
    </w:p>
    <w:p w14:paraId="3742BAF5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0"/>
        </w:tabs>
        <w:autoSpaceDE w:val="0"/>
        <w:autoSpaceDN w:val="0"/>
        <w:ind w:left="990" w:hanging="564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Podstawą</w:t>
      </w:r>
      <w:r w:rsidRPr="00B66055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zapłaty</w:t>
      </w:r>
      <w:r w:rsidRPr="00B66055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jest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prawidłowo</w:t>
      </w:r>
      <w:r w:rsidRPr="00B66055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wystawiona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i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doręczona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pacing w:val="-2"/>
          <w:sz w:val="22"/>
          <w:szCs w:val="22"/>
        </w:rPr>
        <w:t>faktura.</w:t>
      </w:r>
    </w:p>
    <w:p w14:paraId="160B1236" w14:textId="77777777" w:rsidR="003E4D28" w:rsidRPr="00B66055" w:rsidRDefault="003E4D28" w:rsidP="003E4D28">
      <w:pPr>
        <w:pStyle w:val="Tekstpodstawowy"/>
        <w:spacing w:before="77"/>
        <w:rPr>
          <w:rFonts w:ascii="Calibri" w:hAnsi="Calibri" w:cs="Calibri"/>
          <w:sz w:val="22"/>
          <w:szCs w:val="22"/>
        </w:rPr>
      </w:pPr>
    </w:p>
    <w:p w14:paraId="41C666DA" w14:textId="77777777" w:rsidR="003E4D28" w:rsidRPr="00B66055" w:rsidRDefault="003E4D28" w:rsidP="003E4D28">
      <w:pPr>
        <w:pStyle w:val="Nagwek2"/>
        <w:keepNext w:val="0"/>
        <w:keepLines w:val="0"/>
        <w:widowControl w:val="0"/>
        <w:numPr>
          <w:ilvl w:val="0"/>
          <w:numId w:val="47"/>
        </w:numPr>
        <w:tabs>
          <w:tab w:val="left" w:pos="991"/>
        </w:tabs>
        <w:autoSpaceDE w:val="0"/>
        <w:autoSpaceDN w:val="0"/>
        <w:spacing w:before="0"/>
        <w:ind w:hanging="651"/>
        <w:rPr>
          <w:rFonts w:ascii="Calibri" w:hAnsi="Calibri" w:cs="Calibri"/>
          <w:color w:val="auto"/>
          <w:sz w:val="22"/>
          <w:szCs w:val="22"/>
        </w:rPr>
      </w:pPr>
      <w:r w:rsidRPr="00B66055">
        <w:rPr>
          <w:rFonts w:ascii="Calibri" w:hAnsi="Calibri" w:cs="Calibri"/>
          <w:color w:val="auto"/>
          <w:sz w:val="22"/>
          <w:szCs w:val="22"/>
        </w:rPr>
        <w:t>ZAŁĄCZNIKI</w:t>
      </w:r>
      <w:r w:rsidRPr="00B66055">
        <w:rPr>
          <w:rFonts w:ascii="Calibri" w:hAnsi="Calibri" w:cs="Calibri"/>
          <w:color w:val="auto"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color w:val="auto"/>
          <w:sz w:val="22"/>
          <w:szCs w:val="22"/>
        </w:rPr>
        <w:t>DO</w:t>
      </w:r>
      <w:r w:rsidRPr="00B66055">
        <w:rPr>
          <w:rFonts w:ascii="Calibri" w:hAnsi="Calibri" w:cs="Calibri"/>
          <w:color w:val="auto"/>
          <w:spacing w:val="-8"/>
          <w:sz w:val="22"/>
          <w:szCs w:val="22"/>
        </w:rPr>
        <w:t xml:space="preserve"> </w:t>
      </w:r>
      <w:r w:rsidRPr="00B66055">
        <w:rPr>
          <w:rFonts w:ascii="Calibri" w:hAnsi="Calibri" w:cs="Calibri"/>
          <w:color w:val="auto"/>
          <w:sz w:val="22"/>
          <w:szCs w:val="22"/>
        </w:rPr>
        <w:t>FAKTURY</w:t>
      </w:r>
      <w:r w:rsidRPr="00B66055">
        <w:rPr>
          <w:rFonts w:ascii="Calibri" w:hAnsi="Calibri" w:cs="Calibri"/>
          <w:color w:val="auto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color w:val="auto"/>
          <w:sz w:val="22"/>
          <w:szCs w:val="22"/>
        </w:rPr>
        <w:t>WYSYŁANE</w:t>
      </w:r>
      <w:r w:rsidRPr="00B66055">
        <w:rPr>
          <w:rFonts w:ascii="Calibri" w:hAnsi="Calibri" w:cs="Calibri"/>
          <w:color w:val="auto"/>
          <w:spacing w:val="-10"/>
          <w:sz w:val="22"/>
          <w:szCs w:val="22"/>
        </w:rPr>
        <w:t xml:space="preserve"> </w:t>
      </w:r>
      <w:r w:rsidRPr="00B66055">
        <w:rPr>
          <w:rFonts w:ascii="Calibri" w:hAnsi="Calibri" w:cs="Calibri"/>
          <w:color w:val="auto"/>
          <w:sz w:val="22"/>
          <w:szCs w:val="22"/>
        </w:rPr>
        <w:t>POZA</w:t>
      </w:r>
      <w:r w:rsidRPr="00B66055">
        <w:rPr>
          <w:rFonts w:ascii="Calibri" w:hAnsi="Calibri" w:cs="Calibri"/>
          <w:color w:val="auto"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color w:val="auto"/>
          <w:spacing w:val="-4"/>
          <w:sz w:val="22"/>
          <w:szCs w:val="22"/>
        </w:rPr>
        <w:t>KSeF</w:t>
      </w:r>
    </w:p>
    <w:p w14:paraId="73648CBD" w14:textId="77777777" w:rsidR="003E4D28" w:rsidRPr="00B66055" w:rsidRDefault="003E4D28" w:rsidP="003E4D28">
      <w:pPr>
        <w:pStyle w:val="Nagwek2"/>
        <w:tabs>
          <w:tab w:val="left" w:pos="991"/>
        </w:tabs>
        <w:ind w:left="991"/>
        <w:jc w:val="right"/>
        <w:rPr>
          <w:rFonts w:ascii="Calibri" w:hAnsi="Calibri" w:cs="Calibri"/>
          <w:color w:val="auto"/>
          <w:sz w:val="22"/>
          <w:szCs w:val="22"/>
        </w:rPr>
      </w:pPr>
    </w:p>
    <w:p w14:paraId="73781CCD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  <w:tab w:val="left" w:leader="dot" w:pos="8647"/>
        </w:tabs>
        <w:autoSpaceDE w:val="0"/>
        <w:autoSpaceDN w:val="0"/>
        <w:ind w:right="350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Strony</w:t>
      </w:r>
      <w:r w:rsidRPr="00B66055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celu</w:t>
      </w:r>
      <w:r w:rsidRPr="00B66055">
        <w:rPr>
          <w:rFonts w:ascii="Calibri" w:hAnsi="Calibri" w:cs="Calibri"/>
          <w:spacing w:val="-1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zapewnienia</w:t>
      </w:r>
      <w:r w:rsidRPr="00B66055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prawidłowego</w:t>
      </w:r>
      <w:r w:rsidRPr="00B66055">
        <w:rPr>
          <w:rFonts w:ascii="Calibri" w:hAnsi="Calibri" w:cs="Calibri"/>
          <w:spacing w:val="-1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doręczenia</w:t>
      </w:r>
      <w:r w:rsidRPr="00B66055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dokumentów</w:t>
      </w:r>
      <w:r w:rsidRPr="00B66055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stanowiących</w:t>
      </w:r>
      <w:r w:rsidRPr="00B66055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integralną</w:t>
      </w:r>
      <w:r w:rsidRPr="00B66055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część</w:t>
      </w:r>
      <w:r w:rsidRPr="00B66055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faktury, Strony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przyjmują,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że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Załączniki</w:t>
      </w:r>
      <w:r w:rsidRPr="00B66055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faktury,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które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nie</w:t>
      </w:r>
      <w:r w:rsidRPr="00B66055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mogą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zostać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dołączone</w:t>
      </w:r>
      <w:r w:rsidRPr="00B66055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</w:t>
      </w:r>
      <w:r w:rsidRPr="00B66055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ustrukturyzowanej</w:t>
      </w:r>
      <w:r w:rsidRPr="00B66055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faktury przesyłanej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przez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KSeF,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będą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przesyłane</w:t>
      </w:r>
      <w:r w:rsidRPr="00B66055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Szpitala</w:t>
      </w:r>
      <w:r w:rsidRPr="00B66055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na</w:t>
      </w:r>
      <w:r w:rsidRPr="00B66055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adres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e-</w:t>
      </w:r>
      <w:r w:rsidRPr="00B66055">
        <w:rPr>
          <w:rFonts w:ascii="Calibri" w:hAnsi="Calibri" w:cs="Calibri"/>
          <w:spacing w:val="-4"/>
          <w:sz w:val="22"/>
          <w:szCs w:val="22"/>
        </w:rPr>
        <w:t>mail</w:t>
      </w:r>
      <w:r w:rsidRPr="00B66055">
        <w:rPr>
          <w:rFonts w:ascii="Calibri" w:hAnsi="Calibri" w:cs="Calibri"/>
          <w:sz w:val="22"/>
          <w:szCs w:val="22"/>
        </w:rPr>
        <w:tab/>
      </w:r>
      <w:r w:rsidRPr="00B66055">
        <w:rPr>
          <w:rFonts w:ascii="Calibri" w:hAnsi="Calibri" w:cs="Calibri"/>
          <w:sz w:val="22"/>
          <w:szCs w:val="22"/>
        </w:rPr>
        <w:br/>
        <w:t>lub</w:t>
      </w:r>
      <w:r w:rsidRPr="00B66055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B66055">
        <w:rPr>
          <w:rFonts w:ascii="Calibri" w:hAnsi="Calibri" w:cs="Calibri"/>
          <w:spacing w:val="-2"/>
          <w:sz w:val="22"/>
          <w:szCs w:val="22"/>
        </w:rPr>
        <w:t xml:space="preserve">przesyłką </w:t>
      </w:r>
      <w:r w:rsidRPr="00B66055">
        <w:rPr>
          <w:rFonts w:ascii="Calibri" w:hAnsi="Calibri" w:cs="Calibri"/>
          <w:sz w:val="22"/>
          <w:szCs w:val="22"/>
        </w:rPr>
        <w:t xml:space="preserve">pocztową na adres korespondencyjny  – w wraz ze wskazaniem numeru faktury i numeru KSeF wraz z wizualizacją faktury ustrukturyzowanej posiadającej kod </w:t>
      </w:r>
      <w:r w:rsidRPr="00B66055">
        <w:rPr>
          <w:rFonts w:ascii="Calibri" w:hAnsi="Calibri" w:cs="Calibri"/>
          <w:sz w:val="22"/>
          <w:szCs w:val="22"/>
        </w:rPr>
        <w:lastRenderedPageBreak/>
        <w:t>QR.</w:t>
      </w:r>
    </w:p>
    <w:p w14:paraId="61F5E546" w14:textId="77777777" w:rsidR="003E4D28" w:rsidRPr="00B66055" w:rsidRDefault="003E4D28" w:rsidP="003E4D28">
      <w:pPr>
        <w:pStyle w:val="Tekstpodstawowy"/>
        <w:tabs>
          <w:tab w:val="left" w:leader="dot" w:pos="8647"/>
        </w:tabs>
        <w:ind w:left="991" w:right="350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Załączniki</w:t>
      </w:r>
      <w:r w:rsidRPr="00B66055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przesyłane</w:t>
      </w:r>
      <w:r w:rsidRPr="00B66055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do</w:t>
      </w:r>
      <w:r w:rsidRPr="00B66055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Szpitala</w:t>
      </w:r>
      <w:r w:rsidRPr="00B66055">
        <w:rPr>
          <w:rFonts w:ascii="Calibri" w:hAnsi="Calibri" w:cs="Calibri"/>
          <w:spacing w:val="-1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poza</w:t>
      </w:r>
      <w:r w:rsidRPr="00B66055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systemem</w:t>
      </w:r>
      <w:r w:rsidRPr="00B66055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KSeF</w:t>
      </w:r>
      <w:r w:rsidRPr="00B66055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muszą</w:t>
      </w:r>
      <w:r w:rsidRPr="00B66055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zawierać</w:t>
      </w:r>
      <w:r w:rsidRPr="00B66055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(np.</w:t>
      </w:r>
      <w:r w:rsidRPr="00B66055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tytule</w:t>
      </w:r>
      <w:r w:rsidRPr="00B66055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wiadomości</w:t>
      </w:r>
      <w:r w:rsidRPr="00B66055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email) informacje dotyczące faktury zgodnie ze schematem:</w:t>
      </w:r>
    </w:p>
    <w:p w14:paraId="31699190" w14:textId="77777777" w:rsidR="003E4D28" w:rsidRPr="00B66055" w:rsidRDefault="003E4D28" w:rsidP="003E4D28">
      <w:pPr>
        <w:pStyle w:val="Tekstpodstawowy"/>
        <w:tabs>
          <w:tab w:val="left" w:leader="dot" w:pos="8647"/>
        </w:tabs>
        <w:ind w:left="991" w:right="350"/>
        <w:rPr>
          <w:rFonts w:ascii="Calibri" w:hAnsi="Calibri" w:cs="Calibri"/>
          <w:sz w:val="22"/>
          <w:szCs w:val="22"/>
        </w:rPr>
      </w:pPr>
    </w:p>
    <w:p w14:paraId="3A0200B4" w14:textId="7E32400D" w:rsidR="003E4D28" w:rsidRPr="00B66055" w:rsidRDefault="003E4D28" w:rsidP="003E4D28">
      <w:pPr>
        <w:ind w:left="991"/>
        <w:jc w:val="both"/>
        <w:rPr>
          <w:rFonts w:ascii="Calibri" w:hAnsi="Calibri" w:cs="Calibri"/>
          <w:b/>
          <w:sz w:val="22"/>
          <w:szCs w:val="22"/>
        </w:rPr>
      </w:pPr>
      <w:r w:rsidRPr="00B6605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49319F9" wp14:editId="6C57C520">
                <wp:simplePos x="0" y="0"/>
                <wp:positionH relativeFrom="page">
                  <wp:posOffset>1510665</wp:posOffset>
                </wp:positionH>
                <wp:positionV relativeFrom="paragraph">
                  <wp:posOffset>351790</wp:posOffset>
                </wp:positionV>
                <wp:extent cx="2204085" cy="121920"/>
                <wp:effectExtent l="0" t="0" r="24765" b="11430"/>
                <wp:wrapTopAndBottom/>
                <wp:docPr id="63" name="Dowolny kształt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4085" cy="1219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4085" h="121920">
                              <a:moveTo>
                                <a:pt x="0" y="0"/>
                              </a:moveTo>
                              <a:lnTo>
                                <a:pt x="798" y="23728"/>
                              </a:lnTo>
                              <a:lnTo>
                                <a:pt x="2974" y="43105"/>
                              </a:lnTo>
                              <a:lnTo>
                                <a:pt x="6204" y="56169"/>
                              </a:lnTo>
                              <a:lnTo>
                                <a:pt x="10159" y="60960"/>
                              </a:lnTo>
                              <a:lnTo>
                                <a:pt x="984122" y="60960"/>
                              </a:lnTo>
                              <a:lnTo>
                                <a:pt x="988067" y="65750"/>
                              </a:lnTo>
                              <a:lnTo>
                                <a:pt x="991298" y="78814"/>
                              </a:lnTo>
                              <a:lnTo>
                                <a:pt x="993481" y="98191"/>
                              </a:lnTo>
                              <a:lnTo>
                                <a:pt x="994283" y="121920"/>
                              </a:lnTo>
                              <a:lnTo>
                                <a:pt x="995084" y="98191"/>
                              </a:lnTo>
                              <a:lnTo>
                                <a:pt x="997267" y="78814"/>
                              </a:lnTo>
                              <a:lnTo>
                                <a:pt x="1000498" y="65750"/>
                              </a:lnTo>
                              <a:lnTo>
                                <a:pt x="1004442" y="60960"/>
                              </a:lnTo>
                              <a:lnTo>
                                <a:pt x="2193925" y="60960"/>
                              </a:lnTo>
                              <a:lnTo>
                                <a:pt x="2197869" y="56169"/>
                              </a:lnTo>
                              <a:lnTo>
                                <a:pt x="2201100" y="43105"/>
                              </a:lnTo>
                              <a:lnTo>
                                <a:pt x="2203283" y="23728"/>
                              </a:lnTo>
                              <a:lnTo>
                                <a:pt x="2204085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103C0" id="Dowolny kształt 63" o:spid="_x0000_s1026" style="position:absolute;margin-left:118.95pt;margin-top:27.7pt;width:173.55pt;height:9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04085,12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" path="m,l798,23728,2974,43105,6204,56169r3955,4791l984122,60960r3945,4790l991298,78814r2183,19377l994283,121920r801,-23729l997267,78814r3231,-13064l1004442,60960r1189483,l2197869,56169r3231,-13064l2203283,23728,2204085,e" filled="f" strokecolor="#4471c4" strokeweight=".5pt">
                <v:path arrowok="t"/>
                <w10:wrap type="topAndBottom" anchorx="page"/>
              </v:shape>
            </w:pict>
          </mc:Fallback>
        </mc:AlternateContent>
      </w:r>
      <w:r w:rsidRPr="00B66055">
        <w:rPr>
          <w:rFonts w:ascii="Calibri" w:hAnsi="Calibri" w:cs="Calibri"/>
          <w:b/>
          <w:spacing w:val="-2"/>
          <w:sz w:val="22"/>
          <w:szCs w:val="22"/>
        </w:rPr>
        <w:t>9999999999-RRRRMMDD-FFFFFF-FFFFFF-FF_NUMER</w:t>
      </w:r>
      <w:r w:rsidRPr="00B66055">
        <w:rPr>
          <w:rFonts w:ascii="Calibri" w:hAnsi="Calibri" w:cs="Calibri"/>
          <w:b/>
          <w:spacing w:val="26"/>
          <w:sz w:val="22"/>
          <w:szCs w:val="22"/>
        </w:rPr>
        <w:t xml:space="preserve"> </w:t>
      </w:r>
      <w:r w:rsidRPr="00B66055">
        <w:rPr>
          <w:rFonts w:ascii="Calibri" w:hAnsi="Calibri" w:cs="Calibri"/>
          <w:b/>
          <w:spacing w:val="-2"/>
          <w:sz w:val="22"/>
          <w:szCs w:val="22"/>
        </w:rPr>
        <w:t>FAKTURY_NAZWA</w:t>
      </w:r>
      <w:r w:rsidRPr="00B66055">
        <w:rPr>
          <w:rFonts w:ascii="Calibri" w:hAnsi="Calibri" w:cs="Calibri"/>
          <w:b/>
          <w:spacing w:val="29"/>
          <w:sz w:val="22"/>
          <w:szCs w:val="22"/>
        </w:rPr>
        <w:t xml:space="preserve"> </w:t>
      </w:r>
      <w:r w:rsidRPr="00B66055">
        <w:rPr>
          <w:rFonts w:ascii="Calibri" w:hAnsi="Calibri" w:cs="Calibri"/>
          <w:b/>
          <w:spacing w:val="-2"/>
          <w:sz w:val="22"/>
          <w:szCs w:val="22"/>
        </w:rPr>
        <w:t>KONTRAHENTA</w:t>
      </w:r>
    </w:p>
    <w:p w14:paraId="79E1C67D" w14:textId="77777777" w:rsidR="003E4D28" w:rsidRPr="00B66055" w:rsidRDefault="003E4D28" w:rsidP="003E4D28">
      <w:pPr>
        <w:pStyle w:val="Tekstpodstawowy"/>
        <w:spacing w:before="6"/>
        <w:rPr>
          <w:rFonts w:ascii="Calibri" w:hAnsi="Calibri" w:cs="Calibri"/>
          <w:b/>
          <w:sz w:val="22"/>
          <w:szCs w:val="22"/>
        </w:rPr>
      </w:pPr>
    </w:p>
    <w:p w14:paraId="6588A617" w14:textId="77777777" w:rsidR="003E4D28" w:rsidRPr="00B66055" w:rsidRDefault="003E4D28" w:rsidP="003E4D28">
      <w:pPr>
        <w:pStyle w:val="Tekstpodstawowy"/>
        <w:spacing w:before="33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b/>
          <w:sz w:val="22"/>
          <w:szCs w:val="22"/>
        </w:rPr>
        <w:t xml:space="preserve">                                                 </w:t>
      </w:r>
      <w:r w:rsidRPr="00B66055">
        <w:rPr>
          <w:rFonts w:ascii="Calibri" w:hAnsi="Calibri" w:cs="Calibri"/>
          <w:sz w:val="22"/>
          <w:szCs w:val="22"/>
        </w:rPr>
        <w:t>Numer</w:t>
      </w:r>
      <w:r w:rsidRPr="00B66055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B66055">
        <w:rPr>
          <w:rFonts w:ascii="Calibri" w:hAnsi="Calibri" w:cs="Calibri"/>
          <w:spacing w:val="-4"/>
          <w:sz w:val="22"/>
          <w:szCs w:val="22"/>
        </w:rPr>
        <w:t>KSeF</w:t>
      </w:r>
    </w:p>
    <w:p w14:paraId="4658A3C9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</w:tabs>
        <w:autoSpaceDE w:val="0"/>
        <w:autoSpaceDN w:val="0"/>
        <w:spacing w:before="64"/>
        <w:ind w:right="359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Wymagane umową wszelkie załączniki do faktury ustrukturyzowanej należy przesłać w dacie wpływu faktury do KSeF i nadania numeru identyfikacyjnego KSeF.</w:t>
      </w:r>
    </w:p>
    <w:p w14:paraId="51903148" w14:textId="77777777" w:rsidR="003E4D28" w:rsidRPr="00B66055" w:rsidRDefault="003E4D28" w:rsidP="003E4D28">
      <w:pPr>
        <w:pStyle w:val="Akapitzlist"/>
        <w:widowControl w:val="0"/>
        <w:numPr>
          <w:ilvl w:val="1"/>
          <w:numId w:val="47"/>
        </w:numPr>
        <w:tabs>
          <w:tab w:val="left" w:pos="991"/>
        </w:tabs>
        <w:autoSpaceDE w:val="0"/>
        <w:autoSpaceDN w:val="0"/>
        <w:ind w:right="360"/>
        <w:jc w:val="both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Załączniki</w:t>
      </w:r>
      <w:r w:rsidRPr="00B66055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stanowią</w:t>
      </w:r>
      <w:r w:rsidRPr="00B66055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integralną</w:t>
      </w:r>
      <w:r w:rsidRPr="00B66055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część</w:t>
      </w:r>
      <w:r w:rsidRPr="00B66055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faktury,</w:t>
      </w:r>
      <w:r w:rsidRPr="00B66055">
        <w:rPr>
          <w:rFonts w:ascii="Calibri" w:hAnsi="Calibri" w:cs="Calibri"/>
          <w:spacing w:val="3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chyba</w:t>
      </w:r>
      <w:r w:rsidRPr="00B66055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że</w:t>
      </w:r>
      <w:r w:rsidRPr="00B66055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ich</w:t>
      </w:r>
      <w:r w:rsidRPr="00B66055">
        <w:rPr>
          <w:rFonts w:ascii="Calibri" w:hAnsi="Calibri" w:cs="Calibri"/>
          <w:spacing w:val="30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brak</w:t>
      </w:r>
      <w:r w:rsidRPr="00B66055">
        <w:rPr>
          <w:rFonts w:ascii="Calibri" w:hAnsi="Calibri" w:cs="Calibri"/>
          <w:spacing w:val="29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nie</w:t>
      </w:r>
      <w:r w:rsidRPr="00B66055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wpływa</w:t>
      </w:r>
      <w:r w:rsidRPr="00B66055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na</w:t>
      </w:r>
      <w:r w:rsidRPr="00B66055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rozliczenie</w:t>
      </w:r>
      <w:r w:rsidRPr="00B66055">
        <w:rPr>
          <w:rFonts w:ascii="Calibri" w:hAnsi="Calibri" w:cs="Calibri"/>
          <w:spacing w:val="31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transakcji zgodnie z Ustawą.</w:t>
      </w:r>
    </w:p>
    <w:p w14:paraId="23BF7A23" w14:textId="77777777" w:rsidR="003E4D28" w:rsidRPr="00B66055" w:rsidRDefault="003E4D28" w:rsidP="003E4D28">
      <w:pPr>
        <w:pStyle w:val="Tekstpodstawowy"/>
        <w:rPr>
          <w:rFonts w:ascii="Calibri" w:hAnsi="Calibri" w:cs="Calibri"/>
          <w:sz w:val="22"/>
          <w:szCs w:val="22"/>
        </w:rPr>
      </w:pPr>
    </w:p>
    <w:p w14:paraId="03BD6889" w14:textId="77777777" w:rsidR="003E4D28" w:rsidRPr="00B66055" w:rsidRDefault="003E4D28" w:rsidP="003E4D28">
      <w:pPr>
        <w:pStyle w:val="Nagwek1"/>
        <w:numPr>
          <w:ilvl w:val="0"/>
          <w:numId w:val="47"/>
        </w:numPr>
        <w:tabs>
          <w:tab w:val="left" w:pos="991"/>
        </w:tabs>
        <w:ind w:hanging="735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POSTANOWIENIA</w:t>
      </w:r>
      <w:r w:rsidRPr="00B66055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B66055">
        <w:rPr>
          <w:rFonts w:ascii="Calibri" w:hAnsi="Calibri" w:cs="Calibri"/>
          <w:spacing w:val="-2"/>
          <w:sz w:val="22"/>
          <w:szCs w:val="22"/>
        </w:rPr>
        <w:t>KOŃCOWE</w:t>
      </w:r>
    </w:p>
    <w:p w14:paraId="145FFEC1" w14:textId="77777777" w:rsidR="003E4D28" w:rsidRPr="00B66055" w:rsidRDefault="003E4D28" w:rsidP="003E4D28">
      <w:pPr>
        <w:pStyle w:val="Tekstpodstawowy"/>
        <w:spacing w:before="77"/>
        <w:rPr>
          <w:rFonts w:ascii="Calibri" w:hAnsi="Calibri" w:cs="Calibri"/>
          <w:b/>
          <w:sz w:val="22"/>
          <w:szCs w:val="22"/>
        </w:rPr>
      </w:pPr>
    </w:p>
    <w:p w14:paraId="41BCE151" w14:textId="77777777" w:rsidR="003E4D28" w:rsidRPr="00B66055" w:rsidRDefault="003E4D28" w:rsidP="003E4D28">
      <w:pPr>
        <w:pStyle w:val="Tekstpodstawowy"/>
        <w:spacing w:before="1"/>
        <w:ind w:left="991"/>
        <w:rPr>
          <w:rFonts w:ascii="Calibri" w:hAnsi="Calibri" w:cs="Calibri"/>
          <w:sz w:val="22"/>
          <w:szCs w:val="22"/>
        </w:rPr>
      </w:pP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sprawach</w:t>
      </w:r>
      <w:r w:rsidRPr="00B66055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nieuregulowanych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w</w:t>
      </w:r>
      <w:r w:rsidRPr="00B66055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Załączniku</w:t>
      </w:r>
      <w:r w:rsidRPr="00B66055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zastosowanie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znajdują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powszechnie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obowiązujące</w:t>
      </w:r>
      <w:r w:rsidRPr="00B66055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B66055">
        <w:rPr>
          <w:rFonts w:ascii="Calibri" w:hAnsi="Calibri" w:cs="Calibri"/>
          <w:sz w:val="22"/>
          <w:szCs w:val="22"/>
        </w:rPr>
        <w:t>przepisy prawa polskiego, w szczególności Ustawa oraz akty wykonawcze wydane na podstawie Ustawy.</w:t>
      </w:r>
    </w:p>
    <w:p w14:paraId="061CCAE7" w14:textId="77777777" w:rsidR="003E4D28" w:rsidRPr="00B66055" w:rsidRDefault="003E4D28" w:rsidP="003E4D28">
      <w:pPr>
        <w:pStyle w:val="Tekstpodstawowy"/>
        <w:spacing w:before="1"/>
        <w:rPr>
          <w:rFonts w:ascii="Calibri" w:hAnsi="Calibri" w:cs="Calibri"/>
          <w:sz w:val="22"/>
          <w:szCs w:val="22"/>
        </w:rPr>
      </w:pPr>
      <w:bookmarkStart w:id="1" w:name="_GoBack"/>
      <w:bookmarkEnd w:id="1"/>
    </w:p>
    <w:sectPr w:rsidR="003E4D28" w:rsidRPr="00B66055" w:rsidSect="007B27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2D63F" w14:textId="77777777" w:rsidR="00E36077" w:rsidRDefault="00E36077" w:rsidP="00C74151">
      <w:r>
        <w:separator/>
      </w:r>
    </w:p>
  </w:endnote>
  <w:endnote w:type="continuationSeparator" w:id="0">
    <w:p w14:paraId="6FDD18D6" w14:textId="77777777" w:rsidR="00E36077" w:rsidRDefault="00E36077" w:rsidP="00C7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70629" w14:textId="77777777" w:rsidR="00E23857" w:rsidRDefault="00E238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479239"/>
      <w:docPartObj>
        <w:docPartGallery w:val="Page Numbers (Bottom of Page)"/>
        <w:docPartUnique/>
      </w:docPartObj>
    </w:sdtPr>
    <w:sdtEndPr/>
    <w:sdtContent>
      <w:p w14:paraId="0C2081F8" w14:textId="403B1AC8" w:rsidR="00304F79" w:rsidRDefault="004D417D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05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5626B28D" w14:textId="77777777" w:rsidR="00304F79" w:rsidRDefault="00304F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1D795" w14:textId="77777777" w:rsidR="00E23857" w:rsidRDefault="00E23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92A9C" w14:textId="77777777" w:rsidR="00E36077" w:rsidRDefault="00E36077" w:rsidP="00C74151">
      <w:r>
        <w:separator/>
      </w:r>
    </w:p>
  </w:footnote>
  <w:footnote w:type="continuationSeparator" w:id="0">
    <w:p w14:paraId="39EA187F" w14:textId="77777777" w:rsidR="00E36077" w:rsidRDefault="00E36077" w:rsidP="00C74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A04CE" w14:textId="77777777" w:rsidR="00E23857" w:rsidRDefault="00E238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E92F8" w14:textId="64126307" w:rsidR="00BF4A75" w:rsidRDefault="00E23857">
    <w:pPr>
      <w:pStyle w:val="Nagwek"/>
    </w:pPr>
    <w:r w:rsidRPr="00E23857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73C06E0D" wp14:editId="516E38A2">
          <wp:extent cx="5760720" cy="46318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31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B10BC" w14:textId="77777777" w:rsidR="00E23857" w:rsidRDefault="00E238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26A01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Calibri"/>
        <w:b w:val="0"/>
        <w:strike w:val="0"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8CA0510C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ED8BA84"/>
    <w:name w:val="WW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68EE9B2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D0FCF8DE"/>
    <w:name w:val="WW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386266B2"/>
    <w:name w:val="WW8Num26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9"/>
    <w:multiLevelType w:val="multilevel"/>
    <w:tmpl w:val="48741BE2"/>
    <w:name w:val="WWNum8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000000B"/>
    <w:multiLevelType w:val="singleLevel"/>
    <w:tmpl w:val="0415000F"/>
    <w:name w:val="WW8Num1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8" w15:restartNumberingAfterBreak="0">
    <w:nsid w:val="0000000C"/>
    <w:multiLevelType w:val="multilevel"/>
    <w:tmpl w:val="B6763EF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0000000D"/>
    <w:multiLevelType w:val="multilevel"/>
    <w:tmpl w:val="58E4ABEC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E"/>
    <w:multiLevelType w:val="singleLevel"/>
    <w:tmpl w:val="FBA0DD8C"/>
    <w:name w:val="WW8Num65"/>
    <w:lvl w:ilvl="0">
      <w:start w:val="1"/>
      <w:numFmt w:val="decimal"/>
      <w:lvlText w:val="%1)"/>
      <w:lvlJc w:val="left"/>
      <w:pPr>
        <w:tabs>
          <w:tab w:val="num" w:pos="708"/>
        </w:tabs>
        <w:ind w:left="786" w:hanging="360"/>
      </w:pPr>
      <w:rPr>
        <w:rFonts w:ascii="Garamond" w:hAnsi="Garamond" w:cs="Garamond" w:hint="default"/>
        <w:color w:val="auto"/>
      </w:rPr>
    </w:lvl>
  </w:abstractNum>
  <w:abstractNum w:abstractNumId="11" w15:restartNumberingAfterBreak="0">
    <w:nsid w:val="0000000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</w:abstractNum>
  <w:abstractNum w:abstractNumId="12" w15:restartNumberingAfterBreak="0">
    <w:nsid w:val="00000010"/>
    <w:multiLevelType w:val="multilevel"/>
    <w:tmpl w:val="9ABEEFC8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2"/>
    <w:multiLevelType w:val="singleLevel"/>
    <w:tmpl w:val="26C0DF88"/>
    <w:name w:val="WW8Num137"/>
    <w:lvl w:ilvl="0">
      <w:start w:val="1"/>
      <w:numFmt w:val="decimal"/>
      <w:lvlText w:val="%1."/>
      <w:lvlJc w:val="left"/>
      <w:pPr>
        <w:tabs>
          <w:tab w:val="num" w:pos="963"/>
        </w:tabs>
        <w:ind w:left="963" w:hanging="360"/>
      </w:pPr>
      <w:rPr>
        <w:rFonts w:ascii="Garamond" w:hAnsi="Garamond" w:cs="Garamond"/>
        <w:b w:val="0"/>
        <w:color w:val="auto"/>
      </w:rPr>
    </w:lvl>
  </w:abstractNum>
  <w:abstractNum w:abstractNumId="15" w15:restartNumberingAfterBreak="0">
    <w:nsid w:val="00000014"/>
    <w:multiLevelType w:val="singleLevel"/>
    <w:tmpl w:val="00000014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cs="Garamond" w:hint="default"/>
      </w:rPr>
    </w:lvl>
  </w:abstractNum>
  <w:abstractNum w:abstractNumId="16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6"/>
    <w:multiLevelType w:val="multilevel"/>
    <w:tmpl w:val="BF84D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Garamond" w:hAnsi="Garamond"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7"/>
    <w:multiLevelType w:val="singleLevel"/>
    <w:tmpl w:val="8F3A2C46"/>
    <w:name w:val="WW8Num23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C64D15"/>
    <w:multiLevelType w:val="hybridMultilevel"/>
    <w:tmpl w:val="359C0964"/>
    <w:lvl w:ilvl="0" w:tplc="90D606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B61232"/>
    <w:multiLevelType w:val="hybridMultilevel"/>
    <w:tmpl w:val="694E4FA0"/>
    <w:lvl w:ilvl="0" w:tplc="3A0EB3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A866DF0"/>
    <w:multiLevelType w:val="hybridMultilevel"/>
    <w:tmpl w:val="BE5E9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B855CE"/>
    <w:multiLevelType w:val="hybridMultilevel"/>
    <w:tmpl w:val="01649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E55C1D"/>
    <w:multiLevelType w:val="hybridMultilevel"/>
    <w:tmpl w:val="0D6E99D0"/>
    <w:name w:val="WWNum9322"/>
    <w:lvl w:ilvl="0" w:tplc="BA0E525E">
      <w:start w:val="1"/>
      <w:numFmt w:val="decimal"/>
      <w:lvlText w:val="%1)"/>
      <w:lvlJc w:val="left"/>
      <w:pPr>
        <w:ind w:left="1118" w:hanging="360"/>
      </w:pPr>
      <w:rPr>
        <w:rFonts w:ascii="Garamond" w:hAnsi="Garamond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9A0409"/>
    <w:multiLevelType w:val="hybridMultilevel"/>
    <w:tmpl w:val="09C8ACA2"/>
    <w:lvl w:ilvl="0" w:tplc="6484AD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 w:tplc="B678A3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0227A2"/>
    <w:multiLevelType w:val="hybridMultilevel"/>
    <w:tmpl w:val="418C2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DA40E7"/>
    <w:multiLevelType w:val="hybridMultilevel"/>
    <w:tmpl w:val="55760EB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6D70A3"/>
    <w:multiLevelType w:val="hybridMultilevel"/>
    <w:tmpl w:val="BFA6D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88088F"/>
    <w:multiLevelType w:val="multilevel"/>
    <w:tmpl w:val="25F8EFC4"/>
    <w:name w:val="WWNum1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9" w15:restartNumberingAfterBreak="0">
    <w:nsid w:val="31025AA9"/>
    <w:multiLevelType w:val="multilevel"/>
    <w:tmpl w:val="81309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590F6F"/>
    <w:multiLevelType w:val="hybridMultilevel"/>
    <w:tmpl w:val="7F7C4A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B31B10"/>
    <w:multiLevelType w:val="hybridMultilevel"/>
    <w:tmpl w:val="9AF06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8E1188"/>
    <w:multiLevelType w:val="multilevel"/>
    <w:tmpl w:val="D6561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3" w15:restartNumberingAfterBreak="0">
    <w:nsid w:val="429D30F4"/>
    <w:multiLevelType w:val="hybridMultilevel"/>
    <w:tmpl w:val="891C7A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7779FA"/>
    <w:multiLevelType w:val="hybridMultilevel"/>
    <w:tmpl w:val="6F80ED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4B4E3E41"/>
    <w:multiLevelType w:val="hybridMultilevel"/>
    <w:tmpl w:val="F9664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A167C1"/>
    <w:multiLevelType w:val="hybridMultilevel"/>
    <w:tmpl w:val="5948A236"/>
    <w:lvl w:ilvl="0" w:tplc="5E5085B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EE650D"/>
    <w:multiLevelType w:val="hybridMultilevel"/>
    <w:tmpl w:val="C80E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C31D30"/>
    <w:multiLevelType w:val="hybridMultilevel"/>
    <w:tmpl w:val="E90CFB76"/>
    <w:name w:val="WWNum9323"/>
    <w:lvl w:ilvl="0" w:tplc="9E74638E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02C5F"/>
    <w:multiLevelType w:val="hybridMultilevel"/>
    <w:tmpl w:val="39B430B0"/>
    <w:lvl w:ilvl="0" w:tplc="FF2ABB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D8044F4"/>
    <w:multiLevelType w:val="hybridMultilevel"/>
    <w:tmpl w:val="3614FE4A"/>
    <w:lvl w:ilvl="0" w:tplc="005AB3FA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1" w15:restartNumberingAfterBreak="0">
    <w:nsid w:val="5D8B59FB"/>
    <w:multiLevelType w:val="hybridMultilevel"/>
    <w:tmpl w:val="EA8C9786"/>
    <w:lvl w:ilvl="0" w:tplc="9312A7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0E67F1"/>
    <w:multiLevelType w:val="hybridMultilevel"/>
    <w:tmpl w:val="8CC4BB24"/>
    <w:lvl w:ilvl="0" w:tplc="C8AAAA5C">
      <w:start w:val="1"/>
      <w:numFmt w:val="decimal"/>
      <w:lvlText w:val="%1."/>
      <w:lvlJc w:val="left"/>
      <w:pPr>
        <w:ind w:left="707" w:hanging="567"/>
      </w:pPr>
      <w:rPr>
        <w:rFonts w:hint="default"/>
        <w:spacing w:val="0"/>
        <w:w w:val="91"/>
        <w:lang w:val="pl-PL" w:eastAsia="en-US" w:bidi="ar-SA"/>
      </w:rPr>
    </w:lvl>
    <w:lvl w:ilvl="1" w:tplc="178EE57E">
      <w:numFmt w:val="bullet"/>
      <w:lvlText w:val=""/>
      <w:lvlJc w:val="left"/>
      <w:pPr>
        <w:ind w:left="1274" w:hanging="281"/>
      </w:pPr>
      <w:rPr>
        <w:rFonts w:ascii="Symbol" w:eastAsia="Symbol" w:hAnsi="Symbol" w:cs="Symbol" w:hint="default"/>
        <w:b w:val="0"/>
        <w:bCs w:val="0"/>
        <w:i w:val="0"/>
        <w:iCs w:val="0"/>
        <w:color w:val="FF0000"/>
        <w:spacing w:val="0"/>
        <w:w w:val="100"/>
        <w:sz w:val="24"/>
        <w:szCs w:val="24"/>
        <w:lang w:val="pl-PL" w:eastAsia="en-US" w:bidi="ar-SA"/>
      </w:rPr>
    </w:lvl>
    <w:lvl w:ilvl="2" w:tplc="ABC8AC3C">
      <w:numFmt w:val="bullet"/>
      <w:lvlText w:val="•"/>
      <w:lvlJc w:val="left"/>
      <w:pPr>
        <w:ind w:left="2193" w:hanging="281"/>
      </w:pPr>
      <w:rPr>
        <w:rFonts w:hint="default"/>
        <w:lang w:val="pl-PL" w:eastAsia="en-US" w:bidi="ar-SA"/>
      </w:rPr>
    </w:lvl>
    <w:lvl w:ilvl="3" w:tplc="EA5681E6">
      <w:numFmt w:val="bullet"/>
      <w:lvlText w:val="•"/>
      <w:lvlJc w:val="left"/>
      <w:pPr>
        <w:ind w:left="3106" w:hanging="281"/>
      </w:pPr>
      <w:rPr>
        <w:rFonts w:hint="default"/>
        <w:lang w:val="pl-PL" w:eastAsia="en-US" w:bidi="ar-SA"/>
      </w:rPr>
    </w:lvl>
    <w:lvl w:ilvl="4" w:tplc="D6480C9C">
      <w:numFmt w:val="bullet"/>
      <w:lvlText w:val="•"/>
      <w:lvlJc w:val="left"/>
      <w:pPr>
        <w:ind w:left="4019" w:hanging="281"/>
      </w:pPr>
      <w:rPr>
        <w:rFonts w:hint="default"/>
        <w:lang w:val="pl-PL" w:eastAsia="en-US" w:bidi="ar-SA"/>
      </w:rPr>
    </w:lvl>
    <w:lvl w:ilvl="5" w:tplc="3CDAC568">
      <w:numFmt w:val="bullet"/>
      <w:lvlText w:val="•"/>
      <w:lvlJc w:val="left"/>
      <w:pPr>
        <w:ind w:left="4932" w:hanging="281"/>
      </w:pPr>
      <w:rPr>
        <w:rFonts w:hint="default"/>
        <w:lang w:val="pl-PL" w:eastAsia="en-US" w:bidi="ar-SA"/>
      </w:rPr>
    </w:lvl>
    <w:lvl w:ilvl="6" w:tplc="DDFA6242">
      <w:numFmt w:val="bullet"/>
      <w:lvlText w:val="•"/>
      <w:lvlJc w:val="left"/>
      <w:pPr>
        <w:ind w:left="5845" w:hanging="281"/>
      </w:pPr>
      <w:rPr>
        <w:rFonts w:hint="default"/>
        <w:lang w:val="pl-PL" w:eastAsia="en-US" w:bidi="ar-SA"/>
      </w:rPr>
    </w:lvl>
    <w:lvl w:ilvl="7" w:tplc="06DEBBCE">
      <w:numFmt w:val="bullet"/>
      <w:lvlText w:val="•"/>
      <w:lvlJc w:val="left"/>
      <w:pPr>
        <w:ind w:left="6758" w:hanging="281"/>
      </w:pPr>
      <w:rPr>
        <w:rFonts w:hint="default"/>
        <w:lang w:val="pl-PL" w:eastAsia="en-US" w:bidi="ar-SA"/>
      </w:rPr>
    </w:lvl>
    <w:lvl w:ilvl="8" w:tplc="42369EBC">
      <w:numFmt w:val="bullet"/>
      <w:lvlText w:val="•"/>
      <w:lvlJc w:val="left"/>
      <w:pPr>
        <w:ind w:left="7672" w:hanging="281"/>
      </w:pPr>
      <w:rPr>
        <w:rFonts w:hint="default"/>
        <w:lang w:val="pl-PL" w:eastAsia="en-US" w:bidi="ar-SA"/>
      </w:rPr>
    </w:lvl>
  </w:abstractNum>
  <w:abstractNum w:abstractNumId="43" w15:restartNumberingAfterBreak="0">
    <w:nsid w:val="62BF785F"/>
    <w:multiLevelType w:val="hybridMultilevel"/>
    <w:tmpl w:val="6E66985C"/>
    <w:lvl w:ilvl="0" w:tplc="7DFA4B16">
      <w:start w:val="1"/>
      <w:numFmt w:val="upperRoman"/>
      <w:lvlText w:val="%1."/>
      <w:lvlJc w:val="left"/>
      <w:pPr>
        <w:ind w:left="991" w:hanging="57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F0C85A8">
      <w:start w:val="1"/>
      <w:numFmt w:val="decimal"/>
      <w:lvlText w:val="%2."/>
      <w:lvlJc w:val="left"/>
      <w:pPr>
        <w:ind w:left="991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566FE1C">
      <w:numFmt w:val="bullet"/>
      <w:lvlText w:val="•"/>
      <w:lvlJc w:val="left"/>
      <w:pPr>
        <w:ind w:left="2927" w:hanging="579"/>
      </w:pPr>
      <w:rPr>
        <w:lang w:val="pl-PL" w:eastAsia="en-US" w:bidi="ar-SA"/>
      </w:rPr>
    </w:lvl>
    <w:lvl w:ilvl="3" w:tplc="3CCA7B56">
      <w:numFmt w:val="bullet"/>
      <w:lvlText w:val="•"/>
      <w:lvlJc w:val="left"/>
      <w:pPr>
        <w:ind w:left="3891" w:hanging="579"/>
      </w:pPr>
      <w:rPr>
        <w:lang w:val="pl-PL" w:eastAsia="en-US" w:bidi="ar-SA"/>
      </w:rPr>
    </w:lvl>
    <w:lvl w:ilvl="4" w:tplc="F59C0438">
      <w:numFmt w:val="bullet"/>
      <w:lvlText w:val="•"/>
      <w:lvlJc w:val="left"/>
      <w:pPr>
        <w:ind w:left="4854" w:hanging="579"/>
      </w:pPr>
      <w:rPr>
        <w:lang w:val="pl-PL" w:eastAsia="en-US" w:bidi="ar-SA"/>
      </w:rPr>
    </w:lvl>
    <w:lvl w:ilvl="5" w:tplc="3EE2E592">
      <w:numFmt w:val="bullet"/>
      <w:lvlText w:val="•"/>
      <w:lvlJc w:val="left"/>
      <w:pPr>
        <w:ind w:left="5818" w:hanging="579"/>
      </w:pPr>
      <w:rPr>
        <w:lang w:val="pl-PL" w:eastAsia="en-US" w:bidi="ar-SA"/>
      </w:rPr>
    </w:lvl>
    <w:lvl w:ilvl="6" w:tplc="A7C2404A">
      <w:numFmt w:val="bullet"/>
      <w:lvlText w:val="•"/>
      <w:lvlJc w:val="left"/>
      <w:pPr>
        <w:ind w:left="6782" w:hanging="579"/>
      </w:pPr>
      <w:rPr>
        <w:lang w:val="pl-PL" w:eastAsia="en-US" w:bidi="ar-SA"/>
      </w:rPr>
    </w:lvl>
    <w:lvl w:ilvl="7" w:tplc="A46A2294">
      <w:numFmt w:val="bullet"/>
      <w:lvlText w:val="•"/>
      <w:lvlJc w:val="left"/>
      <w:pPr>
        <w:ind w:left="7746" w:hanging="579"/>
      </w:pPr>
      <w:rPr>
        <w:lang w:val="pl-PL" w:eastAsia="en-US" w:bidi="ar-SA"/>
      </w:rPr>
    </w:lvl>
    <w:lvl w:ilvl="8" w:tplc="D6BA356E">
      <w:numFmt w:val="bullet"/>
      <w:lvlText w:val="•"/>
      <w:lvlJc w:val="left"/>
      <w:pPr>
        <w:ind w:left="8709" w:hanging="579"/>
      </w:pPr>
      <w:rPr>
        <w:lang w:val="pl-PL" w:eastAsia="en-US" w:bidi="ar-SA"/>
      </w:rPr>
    </w:lvl>
  </w:abstractNum>
  <w:abstractNum w:abstractNumId="44" w15:restartNumberingAfterBreak="0">
    <w:nsid w:val="662442D8"/>
    <w:multiLevelType w:val="hybridMultilevel"/>
    <w:tmpl w:val="72E89F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E22611"/>
    <w:multiLevelType w:val="hybridMultilevel"/>
    <w:tmpl w:val="1AA20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A2796C"/>
    <w:multiLevelType w:val="hybridMultilevel"/>
    <w:tmpl w:val="89E82B24"/>
    <w:lvl w:ilvl="0" w:tplc="239689CA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7E76A6"/>
    <w:multiLevelType w:val="multilevel"/>
    <w:tmpl w:val="351CBFF8"/>
    <w:name w:val="WWNum9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9"/>
  </w:num>
  <w:num w:numId="2">
    <w:abstractNumId w:val="19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1"/>
  </w:num>
  <w:num w:numId="10">
    <w:abstractNumId w:val="12"/>
  </w:num>
  <w:num w:numId="11">
    <w:abstractNumId w:val="13"/>
  </w:num>
  <w:num w:numId="12">
    <w:abstractNumId w:val="4"/>
  </w:num>
  <w:num w:numId="13">
    <w:abstractNumId w:val="5"/>
  </w:num>
  <w:num w:numId="14">
    <w:abstractNumId w:val="0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47"/>
  </w:num>
  <w:num w:numId="21">
    <w:abstractNumId w:val="23"/>
  </w:num>
  <w:num w:numId="22">
    <w:abstractNumId w:val="10"/>
  </w:num>
  <w:num w:numId="23">
    <w:abstractNumId w:val="36"/>
  </w:num>
  <w:num w:numId="24">
    <w:abstractNumId w:val="20"/>
  </w:num>
  <w:num w:numId="25">
    <w:abstractNumId w:val="38"/>
  </w:num>
  <w:num w:numId="26">
    <w:abstractNumId w:val="28"/>
  </w:num>
  <w:num w:numId="27">
    <w:abstractNumId w:val="32"/>
  </w:num>
  <w:num w:numId="28">
    <w:abstractNumId w:val="40"/>
  </w:num>
  <w:num w:numId="29">
    <w:abstractNumId w:val="34"/>
  </w:num>
  <w:num w:numId="30">
    <w:abstractNumId w:val="26"/>
  </w:num>
  <w:num w:numId="31">
    <w:abstractNumId w:val="22"/>
  </w:num>
  <w:num w:numId="32">
    <w:abstractNumId w:val="31"/>
  </w:num>
  <w:num w:numId="33">
    <w:abstractNumId w:val="30"/>
  </w:num>
  <w:num w:numId="34">
    <w:abstractNumId w:val="21"/>
  </w:num>
  <w:num w:numId="35">
    <w:abstractNumId w:val="45"/>
  </w:num>
  <w:num w:numId="36">
    <w:abstractNumId w:val="44"/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</w:num>
  <w:num w:numId="39">
    <w:abstractNumId w:val="24"/>
  </w:num>
  <w:num w:numId="40">
    <w:abstractNumId w:val="33"/>
  </w:num>
  <w:num w:numId="41">
    <w:abstractNumId w:val="27"/>
  </w:num>
  <w:num w:numId="42">
    <w:abstractNumId w:val="42"/>
  </w:num>
  <w:num w:numId="43">
    <w:abstractNumId w:val="35"/>
  </w:num>
  <w:num w:numId="44">
    <w:abstractNumId w:val="41"/>
  </w:num>
  <w:num w:numId="45">
    <w:abstractNumId w:val="25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151"/>
    <w:rsid w:val="000022B3"/>
    <w:rsid w:val="000072CD"/>
    <w:rsid w:val="0007139B"/>
    <w:rsid w:val="00084583"/>
    <w:rsid w:val="0009077A"/>
    <w:rsid w:val="000B2A9F"/>
    <w:rsid w:val="000F0126"/>
    <w:rsid w:val="00100355"/>
    <w:rsid w:val="001033CD"/>
    <w:rsid w:val="00105631"/>
    <w:rsid w:val="00113D10"/>
    <w:rsid w:val="00121A80"/>
    <w:rsid w:val="001310ED"/>
    <w:rsid w:val="00145B4C"/>
    <w:rsid w:val="00147F0B"/>
    <w:rsid w:val="0016528C"/>
    <w:rsid w:val="0016745B"/>
    <w:rsid w:val="001806F6"/>
    <w:rsid w:val="00183EE3"/>
    <w:rsid w:val="00191E30"/>
    <w:rsid w:val="0019312F"/>
    <w:rsid w:val="00193ED3"/>
    <w:rsid w:val="001A535C"/>
    <w:rsid w:val="001B4F3C"/>
    <w:rsid w:val="001B5047"/>
    <w:rsid w:val="001C06F9"/>
    <w:rsid w:val="001C7C6F"/>
    <w:rsid w:val="001F0499"/>
    <w:rsid w:val="001F1325"/>
    <w:rsid w:val="001F189E"/>
    <w:rsid w:val="001F2DF7"/>
    <w:rsid w:val="002012A5"/>
    <w:rsid w:val="002065AF"/>
    <w:rsid w:val="002070BB"/>
    <w:rsid w:val="00217669"/>
    <w:rsid w:val="00222871"/>
    <w:rsid w:val="00231ADA"/>
    <w:rsid w:val="002401E4"/>
    <w:rsid w:val="00280523"/>
    <w:rsid w:val="002813A4"/>
    <w:rsid w:val="0029570C"/>
    <w:rsid w:val="002B634E"/>
    <w:rsid w:val="002B6785"/>
    <w:rsid w:val="002B6FE3"/>
    <w:rsid w:val="002C7A7D"/>
    <w:rsid w:val="00304F79"/>
    <w:rsid w:val="00313AE7"/>
    <w:rsid w:val="003410ED"/>
    <w:rsid w:val="00341962"/>
    <w:rsid w:val="0035301A"/>
    <w:rsid w:val="0037160C"/>
    <w:rsid w:val="00395A07"/>
    <w:rsid w:val="003A55D4"/>
    <w:rsid w:val="003B106C"/>
    <w:rsid w:val="003C13EA"/>
    <w:rsid w:val="003E4D28"/>
    <w:rsid w:val="0041129A"/>
    <w:rsid w:val="004436BA"/>
    <w:rsid w:val="00461758"/>
    <w:rsid w:val="00466117"/>
    <w:rsid w:val="004A2F42"/>
    <w:rsid w:val="004C5BD2"/>
    <w:rsid w:val="004D0E91"/>
    <w:rsid w:val="004D417D"/>
    <w:rsid w:val="004E47CD"/>
    <w:rsid w:val="005030C0"/>
    <w:rsid w:val="005430E7"/>
    <w:rsid w:val="00543B69"/>
    <w:rsid w:val="005538FE"/>
    <w:rsid w:val="005656B0"/>
    <w:rsid w:val="00576708"/>
    <w:rsid w:val="00585657"/>
    <w:rsid w:val="00585A72"/>
    <w:rsid w:val="005B6514"/>
    <w:rsid w:val="005B7892"/>
    <w:rsid w:val="005C02C2"/>
    <w:rsid w:val="005F2EC7"/>
    <w:rsid w:val="006031D9"/>
    <w:rsid w:val="006108D5"/>
    <w:rsid w:val="006171FE"/>
    <w:rsid w:val="00647086"/>
    <w:rsid w:val="00651097"/>
    <w:rsid w:val="00655E99"/>
    <w:rsid w:val="006730B4"/>
    <w:rsid w:val="00675C70"/>
    <w:rsid w:val="006839E7"/>
    <w:rsid w:val="00690BCB"/>
    <w:rsid w:val="006A25AE"/>
    <w:rsid w:val="006B35F3"/>
    <w:rsid w:val="006D5B92"/>
    <w:rsid w:val="00731B43"/>
    <w:rsid w:val="00732C41"/>
    <w:rsid w:val="00793982"/>
    <w:rsid w:val="007B08E8"/>
    <w:rsid w:val="007B279C"/>
    <w:rsid w:val="007C5A72"/>
    <w:rsid w:val="007C5EA1"/>
    <w:rsid w:val="007C68D0"/>
    <w:rsid w:val="007F5EF8"/>
    <w:rsid w:val="008169E2"/>
    <w:rsid w:val="008172E1"/>
    <w:rsid w:val="008207F8"/>
    <w:rsid w:val="008211DE"/>
    <w:rsid w:val="00832D78"/>
    <w:rsid w:val="008461A6"/>
    <w:rsid w:val="00851EEB"/>
    <w:rsid w:val="008A2BE5"/>
    <w:rsid w:val="008A7D04"/>
    <w:rsid w:val="008B3C38"/>
    <w:rsid w:val="008C1ABA"/>
    <w:rsid w:val="008D1DCC"/>
    <w:rsid w:val="008E4BC7"/>
    <w:rsid w:val="008F23FE"/>
    <w:rsid w:val="008F76A1"/>
    <w:rsid w:val="00903ACE"/>
    <w:rsid w:val="009072F9"/>
    <w:rsid w:val="009102E0"/>
    <w:rsid w:val="009155B3"/>
    <w:rsid w:val="0094346E"/>
    <w:rsid w:val="00981519"/>
    <w:rsid w:val="009961AB"/>
    <w:rsid w:val="009C4021"/>
    <w:rsid w:val="009E0363"/>
    <w:rsid w:val="009F466B"/>
    <w:rsid w:val="00A0125A"/>
    <w:rsid w:val="00A14753"/>
    <w:rsid w:val="00A3180E"/>
    <w:rsid w:val="00A54943"/>
    <w:rsid w:val="00A83F6C"/>
    <w:rsid w:val="00A86775"/>
    <w:rsid w:val="00AD5FDF"/>
    <w:rsid w:val="00AE6CE4"/>
    <w:rsid w:val="00B05890"/>
    <w:rsid w:val="00B60E68"/>
    <w:rsid w:val="00B66055"/>
    <w:rsid w:val="00B71518"/>
    <w:rsid w:val="00BF4A75"/>
    <w:rsid w:val="00C33953"/>
    <w:rsid w:val="00C362F8"/>
    <w:rsid w:val="00C5021F"/>
    <w:rsid w:val="00C50C6B"/>
    <w:rsid w:val="00C74151"/>
    <w:rsid w:val="00C74E49"/>
    <w:rsid w:val="00C80ABA"/>
    <w:rsid w:val="00CA30ED"/>
    <w:rsid w:val="00CC3CB4"/>
    <w:rsid w:val="00CD186A"/>
    <w:rsid w:val="00CD3239"/>
    <w:rsid w:val="00CD734E"/>
    <w:rsid w:val="00CD7CC3"/>
    <w:rsid w:val="00CE0393"/>
    <w:rsid w:val="00CE5632"/>
    <w:rsid w:val="00CE7B79"/>
    <w:rsid w:val="00D02E46"/>
    <w:rsid w:val="00D56F21"/>
    <w:rsid w:val="00D81E90"/>
    <w:rsid w:val="00D82044"/>
    <w:rsid w:val="00DA5DE5"/>
    <w:rsid w:val="00DB28AF"/>
    <w:rsid w:val="00DD1BB4"/>
    <w:rsid w:val="00DE353A"/>
    <w:rsid w:val="00DE3FE6"/>
    <w:rsid w:val="00E15E7C"/>
    <w:rsid w:val="00E2262D"/>
    <w:rsid w:val="00E23857"/>
    <w:rsid w:val="00E27070"/>
    <w:rsid w:val="00E34CBF"/>
    <w:rsid w:val="00E36077"/>
    <w:rsid w:val="00E36E8A"/>
    <w:rsid w:val="00E60F8E"/>
    <w:rsid w:val="00E8734A"/>
    <w:rsid w:val="00E95DED"/>
    <w:rsid w:val="00EC31EE"/>
    <w:rsid w:val="00ED1B40"/>
    <w:rsid w:val="00EE7B28"/>
    <w:rsid w:val="00F10FC3"/>
    <w:rsid w:val="00F12003"/>
    <w:rsid w:val="00F23827"/>
    <w:rsid w:val="00F24FA1"/>
    <w:rsid w:val="00F44F79"/>
    <w:rsid w:val="00F71305"/>
    <w:rsid w:val="00F87285"/>
    <w:rsid w:val="00F92B03"/>
    <w:rsid w:val="00FA25AF"/>
    <w:rsid w:val="00FB7DFC"/>
    <w:rsid w:val="00FC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F8FFA"/>
  <w15:docId w15:val="{551D1015-C4FE-409B-BE6F-5A3FFB20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1"/>
    <w:qFormat/>
    <w:rsid w:val="006031D9"/>
    <w:pPr>
      <w:widowControl w:val="0"/>
      <w:autoSpaceDE w:val="0"/>
      <w:autoSpaceDN w:val="0"/>
      <w:ind w:left="141"/>
      <w:outlineLvl w:val="0"/>
    </w:pPr>
    <w:rPr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4D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C7415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741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rsid w:val="00C7415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iPriority w:val="99"/>
    <w:rsid w:val="00C7415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sid w:val="00C74151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C741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C74151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Characters">
    <w:name w:val="Footnote Characters"/>
    <w:rsid w:val="00C7415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1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151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72F9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9072F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CW_Lista,List Paragraph,Akapit z listą BS,Kolorowa lista — akcent 11,L1,Numerowanie,Akapit z listą5,T_SZ_List Paragraph,normalny tekst,Nagłowek 3,Preambuła,Dot pt,F5 List Paragraph,Recommendation,List Paragraph11,lp1,maz_wyliczenie"/>
    <w:basedOn w:val="Normalny"/>
    <w:link w:val="AkapitzlistZnak"/>
    <w:uiPriority w:val="34"/>
    <w:qFormat/>
    <w:rsid w:val="00CD734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0A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0A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0A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0A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D56F21"/>
    <w:pPr>
      <w:widowControl w:val="0"/>
      <w:autoSpaceDE w:val="0"/>
      <w:autoSpaceDN w:val="0"/>
      <w:adjustRightInd w:val="0"/>
      <w:spacing w:line="552" w:lineRule="exact"/>
    </w:pPr>
  </w:style>
  <w:style w:type="paragraph" w:styleId="Poprawka">
    <w:name w:val="Revision"/>
    <w:hidden/>
    <w:uiPriority w:val="99"/>
    <w:semiHidden/>
    <w:rsid w:val="0082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E2262D"/>
    <w:pPr>
      <w:suppressAutoHyphens/>
      <w:ind w:left="720"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7B279C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DD1BB4"/>
    <w:pPr>
      <w:widowControl w:val="0"/>
      <w:autoSpaceDE w:val="0"/>
      <w:autoSpaceDN w:val="0"/>
      <w:ind w:left="707"/>
      <w:jc w:val="both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D1BB4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List Paragraph Znak,Akapit z listą BS Znak,Kolorowa lista — akcent 11 Znak,L1 Znak,Numerowanie Znak,Akapit z listą5 Znak,T_SZ_List Paragraph Znak,normalny tekst Znak,Nagłowek 3 Znak,Preambuła Znak,Dot pt Znak,lp1 Znak"/>
    <w:link w:val="Akapitzlist"/>
    <w:uiPriority w:val="34"/>
    <w:qFormat/>
    <w:locked/>
    <w:rsid w:val="00655E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6031D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031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031D9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4D2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locked/>
    <w:rsid w:val="003E4D28"/>
  </w:style>
  <w:style w:type="paragraph" w:styleId="Bezodstpw">
    <w:name w:val="No Spacing"/>
    <w:basedOn w:val="Normalny"/>
    <w:link w:val="BezodstpwZnak"/>
    <w:uiPriority w:val="1"/>
    <w:qFormat/>
    <w:rsid w:val="003E4D2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odstawowy23">
    <w:name w:val="Tekst podstawowy 23"/>
    <w:basedOn w:val="Normalny"/>
    <w:rsid w:val="008E4BC7"/>
    <w:pPr>
      <w:suppressAutoHyphens/>
      <w:overflowPunct w:val="0"/>
      <w:autoSpaceDE w:val="0"/>
      <w:spacing w:after="120" w:line="480" w:lineRule="auto"/>
      <w:textAlignment w:val="baseline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praski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sekretariat@szpitalpraski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szpitalpraski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B91D9-7215-4BFC-B260-D65D05616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4857</Words>
  <Characters>29147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Michałowska</dc:creator>
  <cp:keywords/>
  <dc:description/>
  <cp:lastModifiedBy>Agnieszka Marciniak</cp:lastModifiedBy>
  <cp:revision>6</cp:revision>
  <cp:lastPrinted>2022-08-10T08:46:00Z</cp:lastPrinted>
  <dcterms:created xsi:type="dcterms:W3CDTF">2026-03-25T13:18:00Z</dcterms:created>
  <dcterms:modified xsi:type="dcterms:W3CDTF">2026-04-07T07:12:00Z</dcterms:modified>
</cp:coreProperties>
</file>